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FD0B9" w14:textId="77777777" w:rsidR="00994158" w:rsidRDefault="00994158">
      <w:pPr>
        <w:rPr>
          <w:rFonts w:ascii="Arial MT" w:hint="eastAsia"/>
          <w:sz w:val="12"/>
        </w:rPr>
        <w:sectPr w:rsidR="00994158">
          <w:type w:val="continuous"/>
          <w:pgSz w:w="12250" w:h="15850"/>
          <w:pgMar w:top="1100" w:right="850" w:bottom="0" w:left="850" w:header="720" w:footer="720" w:gutter="0"/>
          <w:cols w:num="3" w:space="720" w:equalWidth="0">
            <w:col w:w="3569" w:space="541"/>
            <w:col w:w="3998" w:space="39"/>
            <w:col w:w="2403"/>
          </w:cols>
        </w:sectPr>
      </w:pPr>
    </w:p>
    <w:p w14:paraId="56A71F26" w14:textId="77777777" w:rsidR="00994158" w:rsidRDefault="00000000">
      <w:pPr>
        <w:pStyle w:val="a3"/>
        <w:spacing w:before="90"/>
        <w:rPr>
          <w:rFonts w:ascii="Arial MT"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45440" behindDoc="0" locked="0" layoutInCell="1" allowOverlap="1" wp14:anchorId="65459D92" wp14:editId="3ABAE5F9">
            <wp:simplePos x="0" y="0"/>
            <wp:positionH relativeFrom="column">
              <wp:posOffset>38735</wp:posOffset>
            </wp:positionH>
            <wp:positionV relativeFrom="paragraph">
              <wp:posOffset>-699770</wp:posOffset>
            </wp:positionV>
            <wp:extent cx="1008380" cy="393700"/>
            <wp:effectExtent l="0" t="0" r="12700" b="2540"/>
            <wp:wrapSquare wrapText="bothSides"/>
            <wp:docPr id="10" name="图片 10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F154591" wp14:editId="5E1AA9C9">
                <wp:simplePos x="0" y="0"/>
                <wp:positionH relativeFrom="column">
                  <wp:posOffset>67310</wp:posOffset>
                </wp:positionH>
                <wp:positionV relativeFrom="paragraph">
                  <wp:posOffset>78740</wp:posOffset>
                </wp:positionV>
                <wp:extent cx="6169660" cy="3215640"/>
                <wp:effectExtent l="4445" t="4445" r="13335" b="10795"/>
                <wp:wrapNone/>
                <wp:docPr id="11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321564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17E9A758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79C58BBE" w14:textId="77777777" w:rsidR="00994158" w:rsidRDefault="00994158">
                            <w:pPr>
                              <w:spacing w:before="18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2A8F01BE" w14:textId="77777777" w:rsidR="00994158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</w:rPr>
                              <w:t>产品识别</w:t>
                            </w:r>
                            <w:proofErr w:type="spellEnd"/>
                          </w:p>
                          <w:p w14:paraId="4B42AA78" w14:textId="53504413" w:rsidR="00994158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98"/>
                              </w:tabs>
                              <w:spacing w:before="14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商品名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-3"/>
                                <w:sz w:val="20"/>
                                <w:lang w:eastAsia="zh-CN"/>
                              </w:rPr>
                              <w:t>：</w:t>
                            </w:r>
                            <w:r w:rsidR="00A270EC">
                              <w:rPr>
                                <w:rFonts w:ascii="Times New Roman" w:hAnsi="Times New Roman" w:cs="Times New Roman" w:hint="eastAsia"/>
                                <w:b/>
                                <w:sz w:val="20"/>
                                <w:u w:val="single"/>
                                <w:lang w:eastAsia="zh-CN"/>
                              </w:rPr>
                              <w:t>PETG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0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u w:val="single"/>
                              </w:rPr>
                              <w:t>线材</w:t>
                            </w:r>
                            <w:proofErr w:type="spellEnd"/>
                          </w:p>
                          <w:p w14:paraId="57928C44" w14:textId="77777777" w:rsidR="00994158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98"/>
                              </w:tabs>
                              <w:spacing w:before="34" w:line="240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1"/>
                                <w:sz w:val="20"/>
                                <w:lang w:eastAsia="zh-CN"/>
                              </w:rPr>
                              <w:t>安全技术说明书内供应商详细信息</w:t>
                            </w:r>
                          </w:p>
                          <w:p w14:paraId="2C1C0244" w14:textId="77777777" w:rsidR="00994158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98"/>
                              </w:tabs>
                              <w:spacing w:line="224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生产商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  <w:lang w:eastAsia="zh-CN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供应商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6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深圳光华伟业股份有限公司</w:t>
                            </w:r>
                          </w:p>
                          <w:p w14:paraId="498FC451" w14:textId="77777777" w:rsidR="00994158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98"/>
                              </w:tabs>
                              <w:spacing w:line="226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地址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4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深圳市南山区粤海街道高新区社区高新南九道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55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号微软科通大厦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lang w:eastAsia="zh-CN"/>
                              </w:rPr>
                              <w:t>15A</w:t>
                            </w:r>
                          </w:p>
                          <w:p w14:paraId="2B6B3A8F" w14:textId="77777777" w:rsidR="00994158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98"/>
                              </w:tabs>
                              <w:spacing w:line="226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电话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0755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86393186</w:t>
                            </w:r>
                          </w:p>
                          <w:p w14:paraId="4BB23F57" w14:textId="77777777" w:rsidR="00994158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98"/>
                              </w:tabs>
                              <w:spacing w:line="241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电邮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instrText xml:space="preserve"> HYPERLINK "mailto:bright@esungroup.net" \h </w:instrTex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fldChar w:fldCharType="separate"/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bright@esungroup.net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fldChar w:fldCharType="end"/>
                            </w:r>
                          </w:p>
                          <w:p w14:paraId="1034B9B6" w14:textId="77777777" w:rsidR="00994158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可获取更多资料的部门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10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深圳光华伟业股份有限公司</w:t>
                            </w:r>
                          </w:p>
                          <w:p w14:paraId="51C52B12" w14:textId="77777777" w:rsidR="00994158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98"/>
                              </w:tabs>
                              <w:spacing w:before="82" w:line="239" w:lineRule="exact"/>
                              <w:ind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紧急联系电话号码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141234F9" w14:textId="77777777" w:rsidR="00994158" w:rsidRDefault="00000000">
                            <w:pPr>
                              <w:spacing w:line="230" w:lineRule="exact"/>
                              <w:ind w:left="598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国家化学事故应急咨询电话</w:t>
                            </w:r>
                          </w:p>
                          <w:p w14:paraId="1986E95C" w14:textId="77777777" w:rsidR="00994158" w:rsidRDefault="00000000">
                            <w:pPr>
                              <w:spacing w:line="214" w:lineRule="exact"/>
                              <w:ind w:left="59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+86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532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83889090</w:t>
                            </w:r>
                          </w:p>
                          <w:p w14:paraId="67B32B09" w14:textId="77777777" w:rsidR="00994158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98"/>
                              </w:tabs>
                              <w:spacing w:line="249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产品推荐及限制用途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-2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3D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lang w:eastAsia="zh-CN"/>
                              </w:rPr>
                              <w:t>打印</w:t>
                            </w:r>
                          </w:p>
                          <w:p w14:paraId="5F86F672" w14:textId="77777777" w:rsidR="00994158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98"/>
                              </w:tabs>
                              <w:spacing w:before="83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参考编号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-2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CANPH25014792706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 xml:space="preserve"> WHPL2506000595</w:t>
                            </w:r>
                          </w:p>
                          <w:p w14:paraId="57A96F1F" w14:textId="77777777" w:rsidR="00994158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98"/>
                              </w:tabs>
                              <w:spacing w:before="82" w:line="239" w:lineRule="exact"/>
                              <w:ind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备注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1A18CDD5" w14:textId="77777777" w:rsidR="00994158" w:rsidRDefault="00000000">
                            <w:pPr>
                              <w:spacing w:before="6" w:line="211" w:lineRule="auto"/>
                              <w:ind w:left="598" w:right="263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该产品可被归类为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含有有意释放物质的物品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8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  <w:lang w:eastAsia="zh-CN"/>
                              </w:rPr>
                              <w:t>且不属于法规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8"/>
                                <w:sz w:val="20"/>
                                <w:lang w:eastAsia="zh-CN"/>
                              </w:rPr>
                              <w:t>GB/T17519-2013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所要求编制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8"/>
                                <w:sz w:val="20"/>
                                <w:lang w:eastAsia="zh-CN"/>
                              </w:rPr>
                              <w:t>SDS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的范围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内。本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SDS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仅作参考之用。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154591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5.3pt;margin-top:6.2pt;width:485.8pt;height:253.2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" filled="f" strokecolor="blue">
                <v:textbox inset="0,0,0,0">
                  <w:txbxContent>
                    <w:p w14:paraId="17E9A758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79C58BBE" w14:textId="77777777" w:rsidR="00994158" w:rsidRDefault="00994158">
                      <w:pPr>
                        <w:spacing w:before="188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2A8F01BE" w14:textId="77777777" w:rsidR="00994158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</w:rPr>
                        <w:t>产品识别</w:t>
                      </w:r>
                      <w:proofErr w:type="spellEnd"/>
                    </w:p>
                    <w:p w14:paraId="4B42AA78" w14:textId="53504413" w:rsidR="00994158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598"/>
                        </w:tabs>
                        <w:spacing w:before="14"/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商品名</w:t>
                      </w:r>
                      <w:proofErr w:type="spellEnd"/>
                      <w:r>
                        <w:rPr>
                          <w:rFonts w:ascii="Times New Roman" w:hAnsi="Times New Roman" w:cs="Times New Roman" w:hint="eastAsia"/>
                          <w:b/>
                          <w:spacing w:val="-3"/>
                          <w:sz w:val="20"/>
                          <w:lang w:eastAsia="zh-CN"/>
                        </w:rPr>
                        <w:t>：</w:t>
                      </w:r>
                      <w:r w:rsidR="00A270EC">
                        <w:rPr>
                          <w:rFonts w:ascii="Times New Roman" w:hAnsi="Times New Roman" w:cs="Times New Roman" w:hint="eastAsia"/>
                          <w:b/>
                          <w:sz w:val="20"/>
                          <w:u w:val="single"/>
                          <w:lang w:eastAsia="zh-CN"/>
                        </w:rPr>
                        <w:t>PETG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z w:val="20"/>
                          <w:u w:val="single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pacing w:val="-5"/>
                          <w:sz w:val="20"/>
                          <w:u w:val="single"/>
                        </w:rPr>
                        <w:t>线材</w:t>
                      </w:r>
                      <w:proofErr w:type="spellEnd"/>
                    </w:p>
                    <w:p w14:paraId="57928C44" w14:textId="77777777" w:rsidR="00994158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598"/>
                        </w:tabs>
                        <w:spacing w:before="34" w:line="240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1"/>
                          <w:sz w:val="20"/>
                          <w:lang w:eastAsia="zh-CN"/>
                        </w:rPr>
                        <w:t>安全技术说明书内供应商详细信息</w:t>
                      </w:r>
                    </w:p>
                    <w:p w14:paraId="2C1C0244" w14:textId="77777777" w:rsidR="00994158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598"/>
                        </w:tabs>
                        <w:spacing w:line="224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生产商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-2"/>
                          <w:sz w:val="20"/>
                          <w:lang w:eastAsia="zh-CN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供应商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6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深圳光华伟业股份有限公司</w:t>
                      </w:r>
                    </w:p>
                    <w:p w14:paraId="498FC451" w14:textId="77777777" w:rsidR="00994158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598"/>
                        </w:tabs>
                        <w:spacing w:line="226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地址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4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深圳市南山区粤海街道高新区社区高新南九道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55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号微软科通大厦</w:t>
                      </w:r>
                      <w:r>
                        <w:rPr>
                          <w:rFonts w:ascii="Times New Roman" w:hAnsi="Times New Roman" w:cs="Times New Roman"/>
                          <w:spacing w:val="-5"/>
                          <w:sz w:val="20"/>
                          <w:lang w:eastAsia="zh-CN"/>
                        </w:rPr>
                        <w:t>15A</w:t>
                      </w:r>
                    </w:p>
                    <w:p w14:paraId="2B6B3A8F" w14:textId="77777777" w:rsidR="00994158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598"/>
                        </w:tabs>
                        <w:spacing w:line="226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电话</w:t>
                      </w:r>
                      <w:proofErr w:type="spellEnd"/>
                      <w:r>
                        <w:rPr>
                          <w:rFonts w:ascii="Times New Roman" w:hAnsi="Times New Roman" w:cs="Times New Roman" w:hint="eastAsia"/>
                          <w:b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 xml:space="preserve">0755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>86393186</w:t>
                      </w:r>
                    </w:p>
                    <w:p w14:paraId="4BB23F57" w14:textId="77777777" w:rsidR="00994158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598"/>
                        </w:tabs>
                        <w:spacing w:line="241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电邮</w:t>
                      </w:r>
                      <w:proofErr w:type="spellEnd"/>
                      <w:r>
                        <w:rPr>
                          <w:rFonts w:ascii="Times New Roman" w:hAnsi="Times New Roman" w:cs="Times New Roman" w:hint="eastAsia"/>
                          <w:b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</w:rPr>
                        <w:fldChar w:fldCharType="begin"/>
                      </w:r>
                      <w:r>
                        <w:rPr>
                          <w:rFonts w:ascii="Times New Roman" w:hAnsi="Times New Roman" w:cs="Times New Roman"/>
                        </w:rPr>
                        <w:instrText xml:space="preserve"> HYPERLINK "mailto:bright@esungroup.net" \h </w:instrText>
                      </w:r>
                      <w:r>
                        <w:rPr>
                          <w:rFonts w:ascii="Times New Roman" w:hAnsi="Times New Roman" w:cs="Times New Roman"/>
                        </w:rPr>
                      </w:r>
                      <w:r>
                        <w:rPr>
                          <w:rFonts w:ascii="Times New Roman" w:hAnsi="Times New Roman" w:cs="Times New Roman"/>
                        </w:rPr>
                        <w:fldChar w:fldCharType="separate"/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>bright@esungroup.net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fldChar w:fldCharType="end"/>
                      </w:r>
                    </w:p>
                    <w:p w14:paraId="1034B9B6" w14:textId="77777777" w:rsidR="00994158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可获取更多资料的部门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10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深圳光华伟业股份有限公司</w:t>
                      </w:r>
                    </w:p>
                    <w:p w14:paraId="51C52B12" w14:textId="77777777" w:rsidR="00994158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598"/>
                        </w:tabs>
                        <w:spacing w:before="82" w:line="239" w:lineRule="exact"/>
                        <w:ind w:hanging="100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紧急联系电话号码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14:paraId="141234F9" w14:textId="77777777" w:rsidR="00994158" w:rsidRDefault="00000000">
                      <w:pPr>
                        <w:spacing w:line="230" w:lineRule="exact"/>
                        <w:ind w:left="598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国家化学事故应急咨询电话</w:t>
                      </w:r>
                    </w:p>
                    <w:p w14:paraId="1986E95C" w14:textId="77777777" w:rsidR="00994158" w:rsidRDefault="00000000">
                      <w:pPr>
                        <w:spacing w:line="214" w:lineRule="exact"/>
                        <w:ind w:left="598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+86</w:t>
                      </w:r>
                      <w:r>
                        <w:rPr>
                          <w:rFonts w:ascii="Times New Roman" w:hAnsi="Times New Roman" w:cs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532</w:t>
                      </w:r>
                      <w:r>
                        <w:rPr>
                          <w:rFonts w:ascii="Times New Roman" w:hAnsi="Times New Roman" w:cs="Times New Roman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>83889090</w:t>
                      </w:r>
                    </w:p>
                    <w:p w14:paraId="67B32B09" w14:textId="77777777" w:rsidR="00994158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598"/>
                        </w:tabs>
                        <w:spacing w:line="249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产品推荐及限制用途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-2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3D</w:t>
                      </w:r>
                      <w:r>
                        <w:rPr>
                          <w:rFonts w:ascii="Times New Roman" w:hAnsi="Times New Roman" w:cs="Times New Roman"/>
                          <w:spacing w:val="-5"/>
                          <w:sz w:val="20"/>
                          <w:lang w:eastAsia="zh-CN"/>
                        </w:rPr>
                        <w:t>打印</w:t>
                      </w:r>
                    </w:p>
                    <w:p w14:paraId="5F86F672" w14:textId="77777777" w:rsidR="00994158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598"/>
                        </w:tabs>
                        <w:spacing w:before="83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参考编号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-2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CANPH25014792706</w:t>
                      </w:r>
                      <w:r>
                        <w:rPr>
                          <w:rFonts w:ascii="Times New Roman" w:hAnsi="Times New Roman" w:cs="Times New Roman" w:hint="eastAsia"/>
                          <w:spacing w:val="-2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 xml:space="preserve"> WHPL2506000595</w:t>
                      </w:r>
                    </w:p>
                    <w:p w14:paraId="57A96F1F" w14:textId="77777777" w:rsidR="00994158" w:rsidRDefault="0000000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598"/>
                        </w:tabs>
                        <w:spacing w:before="82" w:line="239" w:lineRule="exact"/>
                        <w:ind w:hanging="100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备注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14:paraId="1A18CDD5" w14:textId="77777777" w:rsidR="00994158" w:rsidRDefault="00000000">
                      <w:pPr>
                        <w:spacing w:before="6" w:line="211" w:lineRule="auto"/>
                        <w:ind w:left="598" w:right="263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该产品可被归类为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含有有意释放物质的物品</w:t>
                      </w:r>
                      <w:r>
                        <w:rPr>
                          <w:rFonts w:ascii="Times New Roman" w:hAnsi="Times New Roman" w:cs="Times New Roman" w:hint="eastAsia"/>
                          <w:spacing w:val="8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pacing w:val="1"/>
                          <w:sz w:val="20"/>
                          <w:lang w:eastAsia="zh-CN"/>
                        </w:rPr>
                        <w:t>且不属于法规</w:t>
                      </w:r>
                      <w:r>
                        <w:rPr>
                          <w:rFonts w:ascii="Times New Roman" w:hAnsi="Times New Roman" w:cs="Times New Roman"/>
                          <w:spacing w:val="8"/>
                          <w:sz w:val="20"/>
                          <w:lang w:eastAsia="zh-CN"/>
                        </w:rPr>
                        <w:t>GB/T17519-2013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所要求编制</w:t>
                      </w:r>
                      <w:r>
                        <w:rPr>
                          <w:rFonts w:ascii="Times New Roman" w:hAnsi="Times New Roman" w:cs="Times New Roman"/>
                          <w:spacing w:val="8"/>
                          <w:sz w:val="20"/>
                          <w:lang w:eastAsia="zh-CN"/>
                        </w:rPr>
                        <w:t>SDS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的范围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内。本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SDS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仅作参考之用。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192" w:type="dxa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3F956AFB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6462DBC1" w14:textId="77777777" w:rsidR="00994158" w:rsidRDefault="00000000">
            <w:pPr>
              <w:pStyle w:val="TableParagraph"/>
              <w:spacing w:line="298" w:lineRule="exact"/>
              <w:ind w:left="16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FFFF"/>
                <w:spacing w:val="-2"/>
                <w:sz w:val="24"/>
              </w:rPr>
              <w:t>化学品及企业标识</w:t>
            </w:r>
            <w:proofErr w:type="spellEnd"/>
          </w:p>
        </w:tc>
      </w:tr>
    </w:tbl>
    <w:p w14:paraId="6236004A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4CB6004E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7D369FFA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33A42C63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3C47A177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230A215B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56AE72B4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7D734AA3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4B035AF5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5AC539B3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5B4379EB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46A909CE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5DEA1114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779E2605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09259464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01BA7C80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6A46E881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3D528AF0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22A8DD26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4338CAFA" w14:textId="77777777" w:rsidR="00994158" w:rsidRDefault="00994158">
      <w:pPr>
        <w:pStyle w:val="a3"/>
        <w:rPr>
          <w:rFonts w:ascii="Times New Roman" w:hAnsi="Times New Roman" w:cs="Times New Roman"/>
        </w:rPr>
      </w:pPr>
    </w:p>
    <w:p w14:paraId="74CFC04B" w14:textId="77777777" w:rsidR="00994158" w:rsidRDefault="00994158">
      <w:pPr>
        <w:pStyle w:val="a3"/>
        <w:spacing w:before="9"/>
        <w:rPr>
          <w:rFonts w:ascii="Arial MT" w:hint="eastAsia"/>
        </w:rPr>
      </w:pPr>
    </w:p>
    <w:tbl>
      <w:tblPr>
        <w:tblW w:w="9192" w:type="dxa"/>
        <w:tblInd w:w="3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62F4E0AA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6110F787" w14:textId="77777777" w:rsidR="00994158" w:rsidRDefault="00000000">
            <w:pPr>
              <w:pStyle w:val="TableParagraph"/>
              <w:spacing w:line="298" w:lineRule="exact"/>
              <w:ind w:left="16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2</w:t>
            </w:r>
            <w:r>
              <w:rPr>
                <w:rFonts w:ascii="Times New Roman" w:eastAsia="Times New Roman"/>
                <w:b/>
                <w:color w:val="FFFFF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FFFFFF"/>
                <w:spacing w:val="-2"/>
                <w:sz w:val="24"/>
              </w:rPr>
              <w:t>危险性概述</w:t>
            </w:r>
            <w:proofErr w:type="spellEnd"/>
          </w:p>
        </w:tc>
      </w:tr>
    </w:tbl>
    <w:p w14:paraId="675BC5CD" w14:textId="77777777" w:rsidR="00994158" w:rsidRDefault="00994158">
      <w:pPr>
        <w:pStyle w:val="a3"/>
        <w:spacing w:before="183"/>
        <w:rPr>
          <w:rFonts w:ascii="Arial MT" w:hint="eastAsia"/>
        </w:rPr>
      </w:pPr>
    </w:p>
    <w:p w14:paraId="46C046D4" w14:textId="77777777" w:rsidR="00994158" w:rsidRDefault="00000000">
      <w:pPr>
        <w:pStyle w:val="a3"/>
        <w:rPr>
          <w:rFonts w:ascii="Arial MT"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FF06341" wp14:editId="041C8949">
                <wp:simplePos x="0" y="0"/>
                <wp:positionH relativeFrom="column">
                  <wp:posOffset>67310</wp:posOffset>
                </wp:positionH>
                <wp:positionV relativeFrom="paragraph">
                  <wp:posOffset>-594360</wp:posOffset>
                </wp:positionV>
                <wp:extent cx="6169660" cy="3662045"/>
                <wp:effectExtent l="4445" t="4445" r="13335" b="6350"/>
                <wp:wrapNone/>
                <wp:docPr id="14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366204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5C272185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643DCA8C" w14:textId="77777777" w:rsidR="00994158" w:rsidRDefault="00994158">
                            <w:pPr>
                              <w:spacing w:before="18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319057E5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紧急情况概述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0988A969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41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  <w:lang w:eastAsia="zh-CN"/>
                              </w:rPr>
                              <w:t>物质或者混合物危险性类别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  <w:lang w:eastAsia="zh-CN"/>
                              </w:rPr>
                              <w:t>本产品根据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GHS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8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不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另分类。</w:t>
                            </w:r>
                          </w:p>
                          <w:p w14:paraId="5AD7E3FB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41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17"/>
                                <w:sz w:val="20"/>
                                <w:lang w:eastAsia="zh-CN"/>
                              </w:rPr>
                              <w:t>根据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7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  <w:lang w:eastAsia="zh-CN"/>
                              </w:rPr>
                              <w:t>GHS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2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3"/>
                                <w:sz w:val="20"/>
                                <w:lang w:eastAsia="zh-CN"/>
                              </w:rPr>
                              <w:t>进行分类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3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3"/>
                                <w:sz w:val="20"/>
                                <w:lang w:eastAsia="zh-CN"/>
                              </w:rPr>
                              <w:t>本产品根据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3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GHS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不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另分类。</w:t>
                            </w:r>
                          </w:p>
                          <w:p w14:paraId="2751EEEC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有关对人类和环境有害的资料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4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1"/>
                                <w:sz w:val="20"/>
                                <w:lang w:eastAsia="zh-CN"/>
                              </w:rPr>
                              <w:t>按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1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GHS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0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的计算方法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本产品不需要被标签。</w:t>
                            </w:r>
                          </w:p>
                          <w:p w14:paraId="0D47AC4E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分类系统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1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7"/>
                                <w:sz w:val="20"/>
                                <w:lang w:eastAsia="zh-CN"/>
                              </w:rPr>
                              <w:t>依据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7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GHS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而分类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并以公司和文献数据进行扩充。</w:t>
                            </w:r>
                          </w:p>
                          <w:p w14:paraId="11A9D447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before="83" w:line="240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</w:rPr>
                              <w:t>标签要素</w:t>
                            </w:r>
                            <w:proofErr w:type="spellEnd"/>
                          </w:p>
                          <w:p w14:paraId="3B415427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24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17"/>
                                <w:sz w:val="20"/>
                                <w:lang w:eastAsia="zh-CN"/>
                              </w:rPr>
                              <w:t>根据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7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  <w:lang w:eastAsia="zh-CN"/>
                              </w:rPr>
                              <w:t>GHS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2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3"/>
                                <w:sz w:val="20"/>
                                <w:lang w:eastAsia="zh-CN"/>
                              </w:rPr>
                              <w:t>进行标签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3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3"/>
                                <w:sz w:val="20"/>
                                <w:lang w:eastAsia="zh-CN"/>
                              </w:rPr>
                              <w:t>本产品根据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3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GHS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进行了分类及标签。</w:t>
                            </w:r>
                          </w:p>
                          <w:p w14:paraId="54462406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26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>象形图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>不适用</w:t>
                            </w:r>
                            <w:proofErr w:type="spellEnd"/>
                          </w:p>
                          <w:p w14:paraId="21E0DB70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41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信号词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-2"/>
                                <w:sz w:val="20"/>
                                <w:lang w:eastAsia="zh-CN"/>
                              </w:rPr>
                              <w:t>：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不适用</w:t>
                            </w:r>
                            <w:proofErr w:type="spellEnd"/>
                          </w:p>
                          <w:p w14:paraId="4A4F28AF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before="82" w:line="241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标签上辨别危险的成分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-2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不适用</w:t>
                            </w:r>
                          </w:p>
                          <w:p w14:paraId="59D8A8F9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26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>危险说明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>不适用</w:t>
                            </w:r>
                            <w:proofErr w:type="spellEnd"/>
                          </w:p>
                          <w:p w14:paraId="67D74BC5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26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>防范说明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>不适用</w:t>
                            </w:r>
                            <w:proofErr w:type="spellEnd"/>
                          </w:p>
                          <w:p w14:paraId="4982B34F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26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  <w:lang w:eastAsia="zh-CN"/>
                              </w:rPr>
                              <w:t>物理和化学危险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  <w:p w14:paraId="3625C95F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26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  <w:lang w:eastAsia="zh-CN"/>
                              </w:rPr>
                              <w:t>健康危害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  <w:p w14:paraId="62AB1C06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41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  <w:lang w:eastAsia="zh-CN"/>
                              </w:rPr>
                              <w:t>环境危害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  <w:p w14:paraId="595EFC34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before="82" w:line="207" w:lineRule="exact"/>
                              <w:ind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其它危害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2BFE318E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46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  <w:t>PBT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0"/>
                                <w:lang w:eastAsia="zh-CN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残留性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生物浓缩性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毒性物质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20"/>
                                <w:lang w:eastAsia="zh-CN"/>
                              </w:rPr>
                              <w:t xml:space="preserve">)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4"/>
                                <w:sz w:val="20"/>
                                <w:lang w:eastAsia="zh-CN"/>
                              </w:rPr>
                              <w:t>及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4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  <w:t>vPvB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20"/>
                                <w:lang w:eastAsia="zh-CN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高残留性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高生物浓缩性物质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20"/>
                                <w:lang w:eastAsia="zh-CN"/>
                              </w:rPr>
                              <w:t xml:space="preserve">)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评价结果</w:t>
                            </w:r>
                          </w:p>
                          <w:p w14:paraId="51BFE62F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24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  <w:t>PBT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0"/>
                                <w:lang w:eastAsia="zh-CN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残留性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生物浓缩性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毒性物质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20"/>
                                <w:lang w:eastAsia="zh-CN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-1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不适用</w:t>
                            </w:r>
                          </w:p>
                          <w:p w14:paraId="49EE6B7F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97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  <w:t>vPvB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  <w:lang w:eastAsia="zh-CN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高残留性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高生物浓缩性物质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20"/>
                                <w:lang w:eastAsia="zh-CN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-1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不适用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F06341" id="Textbox 14" o:spid="_x0000_s1027" type="#_x0000_t202" style="position:absolute;margin-left:5.3pt;margin-top:-46.8pt;width:485.8pt;height:288.3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" filled="f" strokecolor="blue">
                <v:textbox inset="0,0,0,0">
                  <w:txbxContent>
                    <w:p w14:paraId="5C272185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643DCA8C" w14:textId="77777777" w:rsidR="00994158" w:rsidRDefault="00994158">
                      <w:pPr>
                        <w:spacing w:before="188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319057E5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紧急情况概述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14:paraId="0988A969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41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8"/>
                          <w:sz w:val="20"/>
                          <w:lang w:eastAsia="zh-CN"/>
                        </w:rPr>
                        <w:t>物质或者混合物危险性类别</w:t>
                      </w:r>
                      <w:r>
                        <w:rPr>
                          <w:rFonts w:ascii="Times New Roman" w:hAnsi="Times New Roman" w:cs="Times New Roman"/>
                          <w:spacing w:val="-8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8"/>
                          <w:sz w:val="20"/>
                          <w:lang w:eastAsia="zh-CN"/>
                        </w:rPr>
                        <w:t>本产品根据</w:t>
                      </w:r>
                      <w:r>
                        <w:rPr>
                          <w:rFonts w:ascii="Times New Roman" w:hAnsi="Times New Roman" w:cs="Times New Roman"/>
                          <w:spacing w:val="-8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GHS</w:t>
                      </w:r>
                      <w:r>
                        <w:rPr>
                          <w:rFonts w:ascii="Times New Roman" w:hAnsi="Times New Roman" w:cs="Times New Roman"/>
                          <w:spacing w:val="8"/>
                          <w:sz w:val="20"/>
                          <w:lang w:eastAsia="zh-CN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不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另分类。</w:t>
                      </w:r>
                    </w:p>
                    <w:p w14:paraId="5AD7E3FB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41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17"/>
                          <w:sz w:val="20"/>
                          <w:lang w:eastAsia="zh-CN"/>
                        </w:rPr>
                        <w:t>根据</w:t>
                      </w:r>
                      <w:r>
                        <w:rPr>
                          <w:rFonts w:ascii="Times New Roman" w:hAnsi="Times New Roman" w:cs="Times New Roman"/>
                          <w:spacing w:val="-17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-2"/>
                          <w:sz w:val="20"/>
                          <w:lang w:eastAsia="zh-CN"/>
                        </w:rPr>
                        <w:t>GHS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2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13"/>
                          <w:sz w:val="20"/>
                          <w:lang w:eastAsia="zh-CN"/>
                        </w:rPr>
                        <w:t>进行分类</w:t>
                      </w:r>
                      <w:r>
                        <w:rPr>
                          <w:rFonts w:ascii="Times New Roman" w:hAnsi="Times New Roman" w:cs="Times New Roman"/>
                          <w:spacing w:val="-13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13"/>
                          <w:sz w:val="20"/>
                          <w:lang w:eastAsia="zh-CN"/>
                        </w:rPr>
                        <w:t>本产品根据</w:t>
                      </w:r>
                      <w:r>
                        <w:rPr>
                          <w:rFonts w:ascii="Times New Roman" w:hAnsi="Times New Roman" w:cs="Times New Roman"/>
                          <w:spacing w:val="-13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GHS</w:t>
                      </w:r>
                      <w:r>
                        <w:rPr>
                          <w:rFonts w:ascii="Times New Roman" w:hAnsi="Times New Roman" w:cs="Times New Roman"/>
                          <w:spacing w:val="2"/>
                          <w:sz w:val="20"/>
                          <w:lang w:eastAsia="zh-CN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不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另分类。</w:t>
                      </w:r>
                    </w:p>
                    <w:p w14:paraId="2751EEEC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有关对人类和环境有害的资料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4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21"/>
                          <w:sz w:val="20"/>
                          <w:lang w:eastAsia="zh-CN"/>
                        </w:rPr>
                        <w:t>按</w:t>
                      </w:r>
                      <w:r>
                        <w:rPr>
                          <w:rFonts w:ascii="Times New Roman" w:hAnsi="Times New Roman" w:cs="Times New Roman"/>
                          <w:spacing w:val="-21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GHS</w:t>
                      </w:r>
                      <w:r>
                        <w:rPr>
                          <w:rFonts w:ascii="Times New Roman" w:hAnsi="Times New Roman" w:cs="Times New Roman"/>
                          <w:spacing w:val="10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的计算方法</w:t>
                      </w:r>
                      <w:r>
                        <w:rPr>
                          <w:rFonts w:ascii="Times New Roman" w:hAnsi="Times New Roman" w:cs="Times New Roman" w:hint="eastAsia"/>
                          <w:spacing w:val="-2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本产品不需要被标签。</w:t>
                      </w:r>
                    </w:p>
                    <w:p w14:paraId="0D47AC4E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分类系统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1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17"/>
                          <w:sz w:val="20"/>
                          <w:lang w:eastAsia="zh-CN"/>
                        </w:rPr>
                        <w:t>依据</w:t>
                      </w:r>
                      <w:r>
                        <w:rPr>
                          <w:rFonts w:ascii="Times New Roman" w:hAnsi="Times New Roman" w:cs="Times New Roman"/>
                          <w:spacing w:val="-17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GHS</w:t>
                      </w:r>
                      <w:r>
                        <w:rPr>
                          <w:rFonts w:ascii="Times New Roman" w:hAnsi="Times New Roman" w:cs="Times New Roman"/>
                          <w:spacing w:val="4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而分类</w:t>
                      </w:r>
                      <w:r>
                        <w:rPr>
                          <w:rFonts w:ascii="Times New Roman" w:hAnsi="Times New Roman" w:cs="Times New Roman" w:hint="eastAsia"/>
                          <w:spacing w:val="-2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并以公司和文献数据进行扩充。</w:t>
                      </w:r>
                    </w:p>
                    <w:p w14:paraId="11A9D447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before="83" w:line="240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</w:rPr>
                        <w:t>标签要素</w:t>
                      </w:r>
                      <w:proofErr w:type="spellEnd"/>
                    </w:p>
                    <w:p w14:paraId="3B415427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24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17"/>
                          <w:sz w:val="20"/>
                          <w:lang w:eastAsia="zh-CN"/>
                        </w:rPr>
                        <w:t>根据</w:t>
                      </w:r>
                      <w:r>
                        <w:rPr>
                          <w:rFonts w:ascii="Times New Roman" w:hAnsi="Times New Roman" w:cs="Times New Roman"/>
                          <w:spacing w:val="-17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-2"/>
                          <w:sz w:val="20"/>
                          <w:lang w:eastAsia="zh-CN"/>
                        </w:rPr>
                        <w:t>GHS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2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13"/>
                          <w:sz w:val="20"/>
                          <w:lang w:eastAsia="zh-CN"/>
                        </w:rPr>
                        <w:t>进行标签</w:t>
                      </w:r>
                      <w:r>
                        <w:rPr>
                          <w:rFonts w:ascii="Times New Roman" w:hAnsi="Times New Roman" w:cs="Times New Roman"/>
                          <w:spacing w:val="-13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13"/>
                          <w:sz w:val="20"/>
                          <w:lang w:eastAsia="zh-CN"/>
                        </w:rPr>
                        <w:t>本产品根据</w:t>
                      </w:r>
                      <w:r>
                        <w:rPr>
                          <w:rFonts w:ascii="Times New Roman" w:hAnsi="Times New Roman" w:cs="Times New Roman"/>
                          <w:spacing w:val="-13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GHS</w:t>
                      </w:r>
                      <w:r>
                        <w:rPr>
                          <w:rFonts w:ascii="Times New Roman" w:hAnsi="Times New Roman" w:cs="Times New Roman"/>
                          <w:spacing w:val="2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进行了分类及标签。</w:t>
                      </w:r>
                    </w:p>
                    <w:p w14:paraId="54462406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26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pacing w:val="-10"/>
                          <w:sz w:val="20"/>
                        </w:rPr>
                        <w:t>象形图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pacing w:val="-10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pacing w:val="-10"/>
                          <w:sz w:val="20"/>
                        </w:rPr>
                        <w:t>不适用</w:t>
                      </w:r>
                      <w:proofErr w:type="spellEnd"/>
                    </w:p>
                    <w:p w14:paraId="21E0DB70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41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信号词</w:t>
                      </w:r>
                      <w:proofErr w:type="spellEnd"/>
                      <w:r>
                        <w:rPr>
                          <w:rFonts w:ascii="Times New Roman" w:hAnsi="Times New Roman" w:cs="Times New Roman" w:hint="eastAsia"/>
                          <w:b/>
                          <w:spacing w:val="-2"/>
                          <w:sz w:val="20"/>
                          <w:lang w:eastAsia="zh-CN"/>
                        </w:rPr>
                        <w:t>：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</w:rPr>
                        <w:t>不适用</w:t>
                      </w:r>
                      <w:proofErr w:type="spellEnd"/>
                    </w:p>
                    <w:p w14:paraId="4A4F28AF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before="82" w:line="241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标签上辨别危险的成分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-2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不适用</w:t>
                      </w:r>
                    </w:p>
                    <w:p w14:paraId="59D8A8F9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26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pacing w:val="-9"/>
                          <w:sz w:val="20"/>
                        </w:rPr>
                        <w:t>危险说明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pacing w:val="-9"/>
                          <w:sz w:val="20"/>
                        </w:rPr>
                        <w:t>不适用</w:t>
                      </w:r>
                      <w:proofErr w:type="spellEnd"/>
                    </w:p>
                    <w:p w14:paraId="67D74BC5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26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pacing w:val="-9"/>
                          <w:sz w:val="20"/>
                        </w:rPr>
                        <w:t>防范说明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pacing w:val="-9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pacing w:val="-9"/>
                          <w:sz w:val="20"/>
                        </w:rPr>
                        <w:t>不适用</w:t>
                      </w:r>
                      <w:proofErr w:type="spellEnd"/>
                    </w:p>
                    <w:p w14:paraId="4982B34F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26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8"/>
                          <w:sz w:val="20"/>
                          <w:lang w:eastAsia="zh-CN"/>
                        </w:rPr>
                        <w:t>物理和化学危险</w:t>
                      </w:r>
                      <w:r>
                        <w:rPr>
                          <w:rFonts w:ascii="Times New Roman" w:hAnsi="Times New Roman" w:cs="Times New Roman"/>
                          <w:spacing w:val="-8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8"/>
                          <w:sz w:val="20"/>
                          <w:lang w:eastAsia="zh-CN"/>
                        </w:rPr>
                        <w:t>无相关详细资料。</w:t>
                      </w:r>
                    </w:p>
                    <w:p w14:paraId="3625C95F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26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9"/>
                          <w:sz w:val="20"/>
                          <w:lang w:eastAsia="zh-CN"/>
                        </w:rPr>
                        <w:t>健康危害</w:t>
                      </w:r>
                      <w:r>
                        <w:rPr>
                          <w:rFonts w:ascii="Times New Roman" w:hAnsi="Times New Roman" w:cs="Times New Roman"/>
                          <w:spacing w:val="-9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9"/>
                          <w:sz w:val="20"/>
                          <w:lang w:eastAsia="zh-CN"/>
                        </w:rPr>
                        <w:t>无相关详细资料。</w:t>
                      </w:r>
                    </w:p>
                    <w:p w14:paraId="62AB1C06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41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9"/>
                          <w:sz w:val="20"/>
                          <w:lang w:eastAsia="zh-CN"/>
                        </w:rPr>
                        <w:t>环境危害</w:t>
                      </w:r>
                      <w:r>
                        <w:rPr>
                          <w:rFonts w:ascii="Times New Roman" w:hAnsi="Times New Roman" w:cs="Times New Roman"/>
                          <w:spacing w:val="-9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9"/>
                          <w:sz w:val="20"/>
                          <w:lang w:eastAsia="zh-CN"/>
                        </w:rPr>
                        <w:t>无相关详细资料。</w:t>
                      </w:r>
                    </w:p>
                    <w:p w14:paraId="595EFC34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before="82" w:line="207" w:lineRule="exact"/>
                        <w:ind w:hanging="100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其它危害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14:paraId="2BFE318E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46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lang w:eastAsia="zh-CN"/>
                        </w:rPr>
                        <w:t>PBT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-3"/>
                          <w:sz w:val="20"/>
                          <w:lang w:eastAsia="zh-CN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残留性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lang w:eastAsia="zh-CN"/>
                        </w:rPr>
                        <w:t>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生物浓缩性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lang w:eastAsia="zh-CN"/>
                        </w:rPr>
                        <w:t>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毒性物质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-1"/>
                          <w:sz w:val="20"/>
                          <w:lang w:eastAsia="zh-CN"/>
                        </w:rPr>
                        <w:t xml:space="preserve">) </w:t>
                      </w:r>
                      <w:r>
                        <w:rPr>
                          <w:rFonts w:ascii="Times New Roman" w:hAnsi="Times New Roman" w:cs="Times New Roman"/>
                          <w:spacing w:val="-24"/>
                          <w:sz w:val="20"/>
                          <w:lang w:eastAsia="zh-CN"/>
                        </w:rPr>
                        <w:t>及</w:t>
                      </w:r>
                      <w:r>
                        <w:rPr>
                          <w:rFonts w:ascii="Times New Roman" w:hAnsi="Times New Roman" w:cs="Times New Roman"/>
                          <w:spacing w:val="-24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lang w:eastAsia="zh-CN"/>
                        </w:rPr>
                        <w:t>vPvB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-1"/>
                          <w:sz w:val="20"/>
                          <w:lang w:eastAsia="zh-CN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高残留性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lang w:eastAsia="zh-CN"/>
                        </w:rPr>
                        <w:t>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高生物浓缩性物质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-1"/>
                          <w:sz w:val="20"/>
                          <w:lang w:eastAsia="zh-CN"/>
                        </w:rPr>
                        <w:t xml:space="preserve">) 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评价结果</w:t>
                      </w:r>
                    </w:p>
                    <w:p w14:paraId="51BFE62F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24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lang w:eastAsia="zh-CN"/>
                        </w:rPr>
                        <w:t>PBT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-3"/>
                          <w:sz w:val="20"/>
                          <w:lang w:eastAsia="zh-CN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残留性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lang w:eastAsia="zh-CN"/>
                        </w:rPr>
                        <w:t>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生物浓缩性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lang w:eastAsia="zh-CN"/>
                        </w:rPr>
                        <w:t>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毒性物质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-1"/>
                          <w:sz w:val="20"/>
                          <w:lang w:eastAsia="zh-CN"/>
                        </w:rPr>
                        <w:t>)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-1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不适用</w:t>
                      </w:r>
                    </w:p>
                    <w:p w14:paraId="49EE6B7F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97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lang w:eastAsia="zh-CN"/>
                        </w:rPr>
                        <w:t>vPvB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-2"/>
                          <w:sz w:val="20"/>
                          <w:lang w:eastAsia="zh-CN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高残留性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lang w:eastAsia="zh-CN"/>
                        </w:rPr>
                        <w:t>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高生物浓缩性物质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-1"/>
                          <w:sz w:val="20"/>
                          <w:lang w:eastAsia="zh-CN"/>
                        </w:rPr>
                        <w:t>)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-1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不适用</w:t>
                      </w:r>
                    </w:p>
                  </w:txbxContent>
                </v:textbox>
              </v:shape>
            </w:pict>
          </mc:Fallback>
        </mc:AlternateContent>
      </w:r>
    </w:p>
    <w:p w14:paraId="596A086F" w14:textId="77777777" w:rsidR="00994158" w:rsidRDefault="00994158">
      <w:pPr>
        <w:pStyle w:val="a3"/>
        <w:rPr>
          <w:rFonts w:ascii="Arial MT" w:hint="eastAsia"/>
        </w:rPr>
      </w:pPr>
    </w:p>
    <w:p w14:paraId="53D266DC" w14:textId="77777777" w:rsidR="00994158" w:rsidRDefault="00994158">
      <w:pPr>
        <w:pStyle w:val="a3"/>
        <w:rPr>
          <w:rFonts w:ascii="Arial MT" w:hint="eastAsia"/>
        </w:rPr>
      </w:pPr>
    </w:p>
    <w:p w14:paraId="49C0EC46" w14:textId="77777777" w:rsidR="00994158" w:rsidRDefault="00994158">
      <w:pPr>
        <w:pStyle w:val="a3"/>
        <w:rPr>
          <w:rFonts w:ascii="Arial MT" w:hint="eastAsia"/>
        </w:rPr>
      </w:pPr>
    </w:p>
    <w:p w14:paraId="093517EB" w14:textId="77777777" w:rsidR="00994158" w:rsidRDefault="00994158">
      <w:pPr>
        <w:pStyle w:val="a3"/>
        <w:rPr>
          <w:rFonts w:ascii="Arial MT" w:hint="eastAsia"/>
        </w:rPr>
      </w:pPr>
    </w:p>
    <w:p w14:paraId="54E347B8" w14:textId="77777777" w:rsidR="00994158" w:rsidRDefault="00994158">
      <w:pPr>
        <w:pStyle w:val="a3"/>
        <w:rPr>
          <w:rFonts w:ascii="Arial MT" w:hint="eastAsia"/>
        </w:rPr>
      </w:pPr>
    </w:p>
    <w:p w14:paraId="2E434446" w14:textId="77777777" w:rsidR="00994158" w:rsidRDefault="00994158">
      <w:pPr>
        <w:pStyle w:val="a3"/>
        <w:rPr>
          <w:rFonts w:ascii="Arial MT" w:hint="eastAsia"/>
        </w:rPr>
      </w:pPr>
    </w:p>
    <w:p w14:paraId="659EF084" w14:textId="77777777" w:rsidR="00994158" w:rsidRDefault="00994158">
      <w:pPr>
        <w:pStyle w:val="a3"/>
        <w:rPr>
          <w:rFonts w:ascii="Arial MT" w:hint="eastAsia"/>
        </w:rPr>
      </w:pPr>
    </w:p>
    <w:p w14:paraId="1D7DF5E9" w14:textId="77777777" w:rsidR="00994158" w:rsidRDefault="00994158">
      <w:pPr>
        <w:pStyle w:val="a3"/>
        <w:rPr>
          <w:rFonts w:ascii="Arial MT" w:hint="eastAsia"/>
        </w:rPr>
      </w:pPr>
    </w:p>
    <w:p w14:paraId="044FAC16" w14:textId="77777777" w:rsidR="00994158" w:rsidRDefault="00994158">
      <w:pPr>
        <w:pStyle w:val="a3"/>
        <w:rPr>
          <w:rFonts w:ascii="Arial MT" w:hint="eastAsia"/>
        </w:rPr>
      </w:pPr>
    </w:p>
    <w:p w14:paraId="7F89838E" w14:textId="77777777" w:rsidR="00994158" w:rsidRDefault="00994158">
      <w:pPr>
        <w:pStyle w:val="a3"/>
        <w:rPr>
          <w:rFonts w:ascii="Arial MT" w:hint="eastAsia"/>
        </w:rPr>
      </w:pPr>
    </w:p>
    <w:p w14:paraId="5988EE4C" w14:textId="77777777" w:rsidR="00994158" w:rsidRDefault="00994158">
      <w:pPr>
        <w:pStyle w:val="a3"/>
        <w:rPr>
          <w:rFonts w:ascii="Arial MT" w:hint="eastAsia"/>
        </w:rPr>
      </w:pPr>
    </w:p>
    <w:p w14:paraId="752AC26E" w14:textId="77777777" w:rsidR="00994158" w:rsidRDefault="00994158">
      <w:pPr>
        <w:pStyle w:val="a3"/>
        <w:rPr>
          <w:rFonts w:ascii="Arial MT" w:hint="eastAsia"/>
        </w:rPr>
      </w:pPr>
    </w:p>
    <w:p w14:paraId="0471FA97" w14:textId="77777777" w:rsidR="00994158" w:rsidRDefault="00994158">
      <w:pPr>
        <w:pStyle w:val="a3"/>
        <w:rPr>
          <w:rFonts w:ascii="Arial MT" w:hint="eastAsia"/>
        </w:rPr>
      </w:pPr>
    </w:p>
    <w:p w14:paraId="23A71374" w14:textId="77777777" w:rsidR="00994158" w:rsidRDefault="00994158">
      <w:pPr>
        <w:pStyle w:val="a3"/>
        <w:rPr>
          <w:rFonts w:ascii="Arial MT" w:hint="eastAsia"/>
        </w:rPr>
      </w:pPr>
    </w:p>
    <w:p w14:paraId="5BA1FD24" w14:textId="77777777" w:rsidR="00994158" w:rsidRDefault="00994158">
      <w:pPr>
        <w:pStyle w:val="a3"/>
        <w:rPr>
          <w:rFonts w:ascii="Arial MT" w:hint="eastAsia"/>
        </w:rPr>
      </w:pPr>
    </w:p>
    <w:p w14:paraId="70792A2A" w14:textId="77777777" w:rsidR="00994158" w:rsidRDefault="00994158">
      <w:pPr>
        <w:pStyle w:val="a3"/>
        <w:rPr>
          <w:rFonts w:ascii="Arial MT" w:hint="eastAsia"/>
        </w:rPr>
      </w:pPr>
    </w:p>
    <w:p w14:paraId="73537029" w14:textId="77777777" w:rsidR="00994158" w:rsidRDefault="00994158">
      <w:pPr>
        <w:pStyle w:val="a3"/>
        <w:rPr>
          <w:rFonts w:ascii="Arial MT" w:hint="eastAsia"/>
        </w:rPr>
      </w:pPr>
    </w:p>
    <w:p w14:paraId="6302CC1B" w14:textId="77777777" w:rsidR="00994158" w:rsidRDefault="00994158">
      <w:pPr>
        <w:pStyle w:val="a3"/>
        <w:rPr>
          <w:rFonts w:ascii="Arial MT" w:hint="eastAsia"/>
        </w:rPr>
      </w:pPr>
    </w:p>
    <w:p w14:paraId="7D5D0158" w14:textId="77777777" w:rsidR="00994158" w:rsidRDefault="00994158">
      <w:pPr>
        <w:pStyle w:val="a3"/>
        <w:rPr>
          <w:rFonts w:ascii="Arial MT" w:hint="eastAsia"/>
        </w:rPr>
      </w:pPr>
    </w:p>
    <w:p w14:paraId="74098F7E" w14:textId="77777777" w:rsidR="00994158" w:rsidRDefault="00000000">
      <w:pPr>
        <w:pStyle w:val="a3"/>
        <w:spacing w:before="205"/>
        <w:rPr>
          <w:rFonts w:ascii="Arial MT"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5CB72BC" wp14:editId="78FD7F7E">
                <wp:simplePos x="0" y="0"/>
                <wp:positionH relativeFrom="column">
                  <wp:posOffset>75565</wp:posOffset>
                </wp:positionH>
                <wp:positionV relativeFrom="paragraph">
                  <wp:posOffset>224790</wp:posOffset>
                </wp:positionV>
                <wp:extent cx="6169660" cy="2601595"/>
                <wp:effectExtent l="4445" t="4445" r="13335" b="15240"/>
                <wp:wrapNone/>
                <wp:docPr id="105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260159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163E956D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79F74618" w14:textId="77777777" w:rsidR="00994158" w:rsidRDefault="00994158">
                            <w:pPr>
                              <w:spacing w:before="18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1E48FC35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</w:rPr>
                              <w:t>化学特性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 w:hint="eastAsia"/>
                                <w:bCs/>
                                <w:sz w:val="20"/>
                                <w:lang w:eastAsia="zh-CN"/>
                              </w:rPr>
                              <w:t>：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</w:rPr>
                              <w:t>混合物</w:t>
                            </w:r>
                            <w:proofErr w:type="spellEnd"/>
                          </w:p>
                          <w:p w14:paraId="71004FE6" w14:textId="77777777" w:rsidR="00994158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98"/>
                              </w:tabs>
                              <w:spacing w:line="241" w:lineRule="exact"/>
                              <w:ind w:hanging="100"/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</w:rPr>
                              <w:t>描述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</w:rPr>
                              <w:t>:</w:t>
                            </w:r>
                          </w:p>
                          <w:p w14:paraId="340611CF" w14:textId="77777777" w:rsidR="00994158" w:rsidRDefault="00000000">
                            <w:pPr>
                              <w:tabs>
                                <w:tab w:val="left" w:pos="598"/>
                              </w:tabs>
                              <w:spacing w:line="241" w:lineRule="exact"/>
                              <w:ind w:left="498"/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  <w:lang w:eastAsia="zh-CN"/>
                              </w:rPr>
                              <w:t>由以下含有无害添加剂的成分组成的混合物危险说明请参阅第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  <w:lang w:eastAsia="zh-CN"/>
                              </w:rPr>
                              <w:t>16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  <w:lang w:eastAsia="zh-CN"/>
                              </w:rPr>
                              <w:t>部分。</w:t>
                            </w:r>
                          </w:p>
                          <w:tbl>
                            <w:tblPr>
                              <w:tblW w:w="9191" w:type="dxa"/>
                              <w:tblInd w:w="372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030"/>
                              <w:gridCol w:w="6074"/>
                              <w:gridCol w:w="1087"/>
                            </w:tblGrid>
                            <w:tr w:rsidR="00994158" w14:paraId="7B695B57" w14:textId="77777777">
                              <w:trPr>
                                <w:trHeight w:val="269"/>
                              </w:trPr>
                              <w:tc>
                                <w:tcPr>
                                  <w:tcW w:w="9191" w:type="dxa"/>
                                  <w:gridSpan w:val="3"/>
                                </w:tcPr>
                                <w:p w14:paraId="67E5F15D" w14:textId="77777777" w:rsidR="00994158" w:rsidRDefault="00000000">
                                  <w:pPr>
                                    <w:pStyle w:val="TableParagraph"/>
                                    <w:spacing w:line="229" w:lineRule="exact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成分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6C45EC" w14:paraId="4EB56E70" w14:textId="77777777">
                              <w:trPr>
                                <w:trHeight w:val="496"/>
                              </w:trPr>
                              <w:tc>
                                <w:tcPr>
                                  <w:tcW w:w="2030" w:type="dxa"/>
                                  <w:vAlign w:val="center"/>
                                </w:tcPr>
                                <w:p w14:paraId="13E221A7" w14:textId="4D557747" w:rsidR="006C45EC" w:rsidRDefault="006C45EC" w:rsidP="006C45EC">
                                  <w:pPr>
                                    <w:pStyle w:val="TableParagraph"/>
                                    <w:spacing w:line="212" w:lineRule="exact"/>
                                    <w:ind w:left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CAS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pacing w:val="-2"/>
                                      <w:sz w:val="20"/>
                                      <w:lang w:eastAsia="zh-CN"/>
                                    </w:rPr>
                                    <w:t>：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pacing w:val="-2"/>
                                      <w:sz w:val="20"/>
                                      <w:lang w:eastAsia="zh-CN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pacing w:val="-2"/>
                                      <w:sz w:val="20"/>
                                      <w:lang w:eastAsia="zh-CN"/>
                                    </w:rPr>
                                    <w:instrText xml:space="preserve"> HYPERLINK "https://www.chemsrc.com/baike/894380.html" \t "https://www.chemsrc.com/cas/_blank" </w:instrTex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pacing w:val="-2"/>
                                      <w:sz w:val="20"/>
                                      <w:lang w:eastAsia="zh-CN"/>
                                    </w:rPr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pacing w:val="-2"/>
                                      <w:sz w:val="20"/>
                                      <w:lang w:eastAsia="zh-CN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pacing w:val="-2"/>
                                      <w:sz w:val="20"/>
                                      <w:lang w:eastAsia="zh-CN"/>
                                    </w:rPr>
                                    <w:t>25038-59-9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pacing w:val="-2"/>
                                      <w:sz w:val="20"/>
                                      <w:lang w:eastAsia="zh-CN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6074" w:type="dxa"/>
                                  <w:vAlign w:val="center"/>
                                </w:tcPr>
                                <w:p w14:paraId="08C3B571" w14:textId="77777777" w:rsidR="006C45EC" w:rsidRDefault="006C45EC" w:rsidP="006C45EC">
                                  <w:pPr>
                                    <w:pStyle w:val="TableParagraph"/>
                                    <w:spacing w:line="221" w:lineRule="exact"/>
                                    <w:ind w:left="4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聚对苯二甲酸乙二醇酯</w:t>
                                  </w:r>
                                  <w:proofErr w:type="spellEnd"/>
                                </w:p>
                                <w:p w14:paraId="4093895F" w14:textId="57146639" w:rsidR="006C45EC" w:rsidRDefault="006C45EC" w:rsidP="006C45EC">
                                  <w:pPr>
                                    <w:pStyle w:val="TableParagraph"/>
                                    <w:spacing w:line="221" w:lineRule="exact"/>
                                    <w:ind w:left="46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Polyethylene Terephthalate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vAlign w:val="center"/>
                                </w:tcPr>
                                <w:p w14:paraId="7709D175" w14:textId="77777777" w:rsidR="006C45EC" w:rsidRDefault="006C45EC" w:rsidP="006C45EC">
                                  <w:pPr>
                                    <w:pStyle w:val="TableParagraph"/>
                                    <w:spacing w:line="212" w:lineRule="exact"/>
                                    <w:ind w:left="2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pacing w:val="-2"/>
                                      <w:sz w:val="20"/>
                                      <w:lang w:eastAsia="zh-CN"/>
                                    </w:rPr>
                                    <w:t>100%</w:t>
                                  </w:r>
                                </w:p>
                              </w:tc>
                            </w:tr>
                            <w:tr w:rsidR="00994158" w14:paraId="719C4014" w14:textId="77777777">
                              <w:trPr>
                                <w:trHeight w:val="90"/>
                              </w:trPr>
                              <w:tc>
                                <w:tcPr>
                                  <w:tcW w:w="2030" w:type="dxa"/>
                                  <w:vAlign w:val="center"/>
                                </w:tcPr>
                                <w:p w14:paraId="215A9F1F" w14:textId="77777777" w:rsidR="00994158" w:rsidRDefault="00000000">
                                  <w:pPr>
                                    <w:pStyle w:val="TableParagraph"/>
                                    <w:spacing w:line="212" w:lineRule="exact"/>
                                    <w:ind w:left="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0"/>
                                      <w:lang w:eastAsia="zh-CN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6074" w:type="dxa"/>
                                  <w:vAlign w:val="center"/>
                                </w:tcPr>
                                <w:p w14:paraId="2C973956" w14:textId="77777777" w:rsidR="00994158" w:rsidRDefault="00000000">
                                  <w:pPr>
                                    <w:pStyle w:val="TableParagraph"/>
                                    <w:spacing w:line="235" w:lineRule="auto"/>
                                    <w:ind w:left="46" w:right="4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0"/>
                                      <w:lang w:eastAsia="zh-CN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vAlign w:val="center"/>
                                </w:tcPr>
                                <w:p w14:paraId="407F6040" w14:textId="77777777" w:rsidR="00994158" w:rsidRDefault="00000000">
                                  <w:pPr>
                                    <w:pStyle w:val="TableParagraph"/>
                                    <w:spacing w:line="212" w:lineRule="exact"/>
                                    <w:ind w:left="2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0"/>
                                      <w:lang w:eastAsia="zh-CN"/>
                                    </w:rPr>
                                    <w:t>/</w:t>
                                  </w:r>
                                </w:p>
                              </w:tc>
                            </w:tr>
                            <w:tr w:rsidR="00994158" w14:paraId="299A349B" w14:textId="77777777">
                              <w:trPr>
                                <w:trHeight w:val="214"/>
                              </w:trPr>
                              <w:tc>
                                <w:tcPr>
                                  <w:tcW w:w="2030" w:type="dxa"/>
                                  <w:vAlign w:val="center"/>
                                </w:tcPr>
                                <w:p w14:paraId="12532E63" w14:textId="77777777" w:rsidR="00994158" w:rsidRDefault="00000000">
                                  <w:pPr>
                                    <w:pStyle w:val="TableParagraph"/>
                                    <w:spacing w:line="195" w:lineRule="exact"/>
                                    <w:ind w:left="0"/>
                                    <w:jc w:val="center"/>
                                    <w:rPr>
                                      <w:rFonts w:ascii="Times New Roman" w:hAnsi="Times New Roman" w:cs="Times New Roman"/>
                                      <w:spacing w:val="-10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pacing w:val="-10"/>
                                      <w:sz w:val="20"/>
                                      <w:lang w:eastAsia="zh-CN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6074" w:type="dxa"/>
                                  <w:vAlign w:val="center"/>
                                </w:tcPr>
                                <w:p w14:paraId="1C274DD4" w14:textId="77777777" w:rsidR="00994158" w:rsidRDefault="00000000">
                                  <w:pPr>
                                    <w:pStyle w:val="TableParagraph"/>
                                    <w:spacing w:line="195" w:lineRule="exact"/>
                                    <w:ind w:left="46"/>
                                    <w:jc w:val="center"/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pacing w:val="-5"/>
                                      <w:sz w:val="20"/>
                                      <w:lang w:eastAsia="zh-CN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087" w:type="dxa"/>
                                  <w:vAlign w:val="center"/>
                                </w:tcPr>
                                <w:p w14:paraId="2AE18AE5" w14:textId="77777777" w:rsidR="00994158" w:rsidRDefault="00000000">
                                  <w:pPr>
                                    <w:pStyle w:val="TableParagraph"/>
                                    <w:spacing w:line="195" w:lineRule="exact"/>
                                    <w:ind w:left="2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0"/>
                                      <w:lang w:eastAsia="zh-CN"/>
                                    </w:rPr>
                                    <w:t>/</w:t>
                                  </w:r>
                                </w:p>
                              </w:tc>
                            </w:tr>
                          </w:tbl>
                          <w:p w14:paraId="1BE0E7BE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spacing w:line="241" w:lineRule="exact"/>
                              <w:ind w:left="498"/>
                              <w:rPr>
                                <w:rFonts w:ascii="Times New Roman" w:hAnsi="Times New Roman" w:cs="Times New Roman"/>
                                <w:spacing w:val="-8"/>
                                <w:sz w:val="2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CB72BC" id="_x0000_s1028" type="#_x0000_t202" style="position:absolute;margin-left:5.95pt;margin-top:17.7pt;width:485.8pt;height:204.8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" filled="f" strokecolor="blue">
                <v:textbox inset="0,0,0,0">
                  <w:txbxContent>
                    <w:p w14:paraId="163E956D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79F74618" w14:textId="77777777" w:rsidR="00994158" w:rsidRDefault="00994158">
                      <w:pPr>
                        <w:spacing w:before="188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1E48FC35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bCs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  <w:sz w:val="20"/>
                        </w:rPr>
                        <w:t>化学特性</w:t>
                      </w:r>
                      <w:proofErr w:type="spellEnd"/>
                      <w:r>
                        <w:rPr>
                          <w:rFonts w:ascii="Times New Roman" w:hAnsi="Times New Roman" w:cs="Times New Roman" w:hint="eastAsia"/>
                          <w:bCs/>
                          <w:sz w:val="20"/>
                          <w:lang w:eastAsia="zh-CN"/>
                        </w:rPr>
                        <w:t>：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Cs/>
                          <w:sz w:val="20"/>
                        </w:rPr>
                        <w:t>混合物</w:t>
                      </w:r>
                      <w:proofErr w:type="spellEnd"/>
                    </w:p>
                    <w:p w14:paraId="71004FE6" w14:textId="77777777" w:rsidR="00994158" w:rsidRDefault="00000000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598"/>
                        </w:tabs>
                        <w:spacing w:line="241" w:lineRule="exact"/>
                        <w:ind w:hanging="100"/>
                        <w:rPr>
                          <w:rFonts w:ascii="Times New Roman" w:hAnsi="Times New Roman" w:cs="Times New Roman"/>
                          <w:spacing w:val="-8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pacing w:val="-8"/>
                          <w:sz w:val="20"/>
                        </w:rPr>
                        <w:t>描述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pacing w:val="-8"/>
                          <w:sz w:val="20"/>
                        </w:rPr>
                        <w:t>:</w:t>
                      </w:r>
                    </w:p>
                    <w:p w14:paraId="340611CF" w14:textId="77777777" w:rsidR="00994158" w:rsidRDefault="00000000">
                      <w:pPr>
                        <w:tabs>
                          <w:tab w:val="left" w:pos="598"/>
                        </w:tabs>
                        <w:spacing w:line="241" w:lineRule="exact"/>
                        <w:ind w:left="498"/>
                        <w:rPr>
                          <w:rFonts w:ascii="Times New Roman" w:hAnsi="Times New Roman" w:cs="Times New Roman"/>
                          <w:spacing w:val="-8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8"/>
                          <w:sz w:val="20"/>
                          <w:lang w:eastAsia="zh-CN"/>
                        </w:rPr>
                        <w:t>由以下含有无害添加剂的成分组成的混合物危险说明请参阅第</w:t>
                      </w:r>
                      <w:r>
                        <w:rPr>
                          <w:rFonts w:ascii="Times New Roman" w:hAnsi="Times New Roman" w:cs="Times New Roman"/>
                          <w:spacing w:val="-8"/>
                          <w:sz w:val="20"/>
                          <w:lang w:eastAsia="zh-CN"/>
                        </w:rPr>
                        <w:t>16</w:t>
                      </w:r>
                      <w:r>
                        <w:rPr>
                          <w:rFonts w:ascii="Times New Roman" w:hAnsi="Times New Roman" w:cs="Times New Roman"/>
                          <w:spacing w:val="-8"/>
                          <w:sz w:val="20"/>
                          <w:lang w:eastAsia="zh-CN"/>
                        </w:rPr>
                        <w:t>部分。</w:t>
                      </w:r>
                    </w:p>
                    <w:tbl>
                      <w:tblPr>
                        <w:tblW w:w="9191" w:type="dxa"/>
                        <w:tblInd w:w="372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030"/>
                        <w:gridCol w:w="6074"/>
                        <w:gridCol w:w="1087"/>
                      </w:tblGrid>
                      <w:tr w:rsidR="00994158" w14:paraId="7B695B57" w14:textId="77777777">
                        <w:trPr>
                          <w:trHeight w:val="269"/>
                        </w:trPr>
                        <w:tc>
                          <w:tcPr>
                            <w:tcW w:w="9191" w:type="dxa"/>
                            <w:gridSpan w:val="3"/>
                          </w:tcPr>
                          <w:p w14:paraId="67E5F15D" w14:textId="77777777" w:rsidR="00994158" w:rsidRDefault="00000000">
                            <w:pPr>
                              <w:pStyle w:val="TableParagraph"/>
                              <w:spacing w:line="229" w:lineRule="exact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成分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</w:tr>
                      <w:tr w:rsidR="006C45EC" w14:paraId="4EB56E70" w14:textId="77777777">
                        <w:trPr>
                          <w:trHeight w:val="496"/>
                        </w:trPr>
                        <w:tc>
                          <w:tcPr>
                            <w:tcW w:w="2030" w:type="dxa"/>
                            <w:vAlign w:val="center"/>
                          </w:tcPr>
                          <w:p w14:paraId="13E221A7" w14:textId="4D557747" w:rsidR="006C45EC" w:rsidRDefault="006C45EC" w:rsidP="006C45EC">
                            <w:pPr>
                              <w:pStyle w:val="TableParagraph"/>
                              <w:spacing w:line="212" w:lineRule="exact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CAS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instrText xml:space="preserve"> HYPERLINK "https://www.chemsrc.com/baike/894380.html" \t "https://www.chemsrc.com/cas/_blank" </w:instrTex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25038-59-9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6074" w:type="dxa"/>
                            <w:vAlign w:val="center"/>
                          </w:tcPr>
                          <w:p w14:paraId="08C3B571" w14:textId="77777777" w:rsidR="006C45EC" w:rsidRDefault="006C45EC" w:rsidP="006C45EC">
                            <w:pPr>
                              <w:pStyle w:val="TableParagraph"/>
                              <w:spacing w:line="221" w:lineRule="exact"/>
                              <w:ind w:left="46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聚对苯二甲酸乙二醇酯</w:t>
                            </w:r>
                            <w:proofErr w:type="spellEnd"/>
                          </w:p>
                          <w:p w14:paraId="4093895F" w14:textId="57146639" w:rsidR="006C45EC" w:rsidRDefault="006C45EC" w:rsidP="006C45EC">
                            <w:pPr>
                              <w:pStyle w:val="TableParagraph"/>
                              <w:spacing w:line="221" w:lineRule="exact"/>
                              <w:ind w:left="46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Polyethylene Terephthalate</w:t>
                            </w:r>
                          </w:p>
                        </w:tc>
                        <w:tc>
                          <w:tcPr>
                            <w:tcW w:w="1087" w:type="dxa"/>
                            <w:vAlign w:val="center"/>
                          </w:tcPr>
                          <w:p w14:paraId="7709D175" w14:textId="77777777" w:rsidR="006C45EC" w:rsidRDefault="006C45EC" w:rsidP="006C45EC">
                            <w:pPr>
                              <w:pStyle w:val="TableParagraph"/>
                              <w:spacing w:line="212" w:lineRule="exact"/>
                              <w:ind w:left="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100%</w:t>
                            </w:r>
                          </w:p>
                        </w:tc>
                      </w:tr>
                      <w:tr w:rsidR="00994158" w14:paraId="719C4014" w14:textId="77777777">
                        <w:trPr>
                          <w:trHeight w:val="90"/>
                        </w:trPr>
                        <w:tc>
                          <w:tcPr>
                            <w:tcW w:w="2030" w:type="dxa"/>
                            <w:vAlign w:val="center"/>
                          </w:tcPr>
                          <w:p w14:paraId="215A9F1F" w14:textId="77777777" w:rsidR="00994158" w:rsidRDefault="00000000">
                            <w:pPr>
                              <w:pStyle w:val="TableParagraph"/>
                              <w:spacing w:line="212" w:lineRule="exact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6074" w:type="dxa"/>
                            <w:vAlign w:val="center"/>
                          </w:tcPr>
                          <w:p w14:paraId="2C973956" w14:textId="77777777" w:rsidR="00994158" w:rsidRDefault="00000000">
                            <w:pPr>
                              <w:pStyle w:val="TableParagraph"/>
                              <w:spacing w:line="235" w:lineRule="auto"/>
                              <w:ind w:left="46" w:right="41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087" w:type="dxa"/>
                            <w:vAlign w:val="center"/>
                          </w:tcPr>
                          <w:p w14:paraId="407F6040" w14:textId="77777777" w:rsidR="00994158" w:rsidRDefault="00000000">
                            <w:pPr>
                              <w:pStyle w:val="TableParagraph"/>
                              <w:spacing w:line="212" w:lineRule="exact"/>
                              <w:ind w:left="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/</w:t>
                            </w:r>
                          </w:p>
                        </w:tc>
                      </w:tr>
                      <w:tr w:rsidR="00994158" w14:paraId="299A349B" w14:textId="77777777">
                        <w:trPr>
                          <w:trHeight w:val="214"/>
                        </w:trPr>
                        <w:tc>
                          <w:tcPr>
                            <w:tcW w:w="2030" w:type="dxa"/>
                            <w:vAlign w:val="center"/>
                          </w:tcPr>
                          <w:p w14:paraId="12532E63" w14:textId="77777777" w:rsidR="00994158" w:rsidRDefault="00000000">
                            <w:pPr>
                              <w:pStyle w:val="TableParagraph"/>
                              <w:spacing w:line="195" w:lineRule="exact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pacing w:val="-10"/>
                                <w:sz w:val="20"/>
                                <w:lang w:eastAsia="zh-CN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6074" w:type="dxa"/>
                            <w:vAlign w:val="center"/>
                          </w:tcPr>
                          <w:p w14:paraId="1C274DD4" w14:textId="77777777" w:rsidR="00994158" w:rsidRDefault="00000000">
                            <w:pPr>
                              <w:pStyle w:val="TableParagraph"/>
                              <w:spacing w:line="195" w:lineRule="exact"/>
                              <w:ind w:left="46"/>
                              <w:jc w:val="center"/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pacing w:val="-5"/>
                                <w:sz w:val="20"/>
                                <w:lang w:eastAsia="zh-CN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087" w:type="dxa"/>
                            <w:vAlign w:val="center"/>
                          </w:tcPr>
                          <w:p w14:paraId="2AE18AE5" w14:textId="77777777" w:rsidR="00994158" w:rsidRDefault="00000000">
                            <w:pPr>
                              <w:pStyle w:val="TableParagraph"/>
                              <w:spacing w:line="195" w:lineRule="exact"/>
                              <w:ind w:left="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/</w:t>
                            </w:r>
                          </w:p>
                        </w:tc>
                      </w:tr>
                    </w:tbl>
                    <w:p w14:paraId="1BE0E7BE" w14:textId="77777777" w:rsidR="00994158" w:rsidRDefault="00994158">
                      <w:pPr>
                        <w:tabs>
                          <w:tab w:val="left" w:pos="598"/>
                        </w:tabs>
                        <w:spacing w:line="241" w:lineRule="exact"/>
                        <w:ind w:left="498"/>
                        <w:rPr>
                          <w:rFonts w:ascii="Times New Roman" w:hAnsi="Times New Roman" w:cs="Times New Roman"/>
                          <w:spacing w:val="-8"/>
                          <w:sz w:val="20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1365" w:tblpY="15"/>
        <w:tblOverlap w:val="never"/>
        <w:tblW w:w="9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08EE72DA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2DD2BECC" w14:textId="77777777" w:rsidR="00994158" w:rsidRDefault="00000000">
            <w:pPr>
              <w:pStyle w:val="TableParagraph"/>
              <w:spacing w:line="298" w:lineRule="exact"/>
              <w:ind w:left="16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 xml:space="preserve">3 </w:t>
            </w:r>
            <w:proofErr w:type="spellStart"/>
            <w:r>
              <w:rPr>
                <w:color w:val="FFFFFF"/>
                <w:sz w:val="24"/>
              </w:rPr>
              <w:t>成分</w:t>
            </w:r>
            <w:proofErr w:type="spellEnd"/>
            <w:r>
              <w:rPr>
                <w:rFonts w:ascii="Times New Roman" w:eastAsia="Times New Roman"/>
                <w:b/>
                <w:color w:val="FFFFFF"/>
                <w:sz w:val="24"/>
              </w:rPr>
              <w:t>/</w:t>
            </w:r>
            <w:proofErr w:type="spellStart"/>
            <w:r>
              <w:rPr>
                <w:color w:val="FFFFFF"/>
                <w:spacing w:val="-3"/>
                <w:sz w:val="24"/>
              </w:rPr>
              <w:t>组成信息</w:t>
            </w:r>
            <w:proofErr w:type="spellEnd"/>
          </w:p>
        </w:tc>
      </w:tr>
    </w:tbl>
    <w:p w14:paraId="3EB8C766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51C6625B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42B80FC8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2A423384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48BF09D9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63E99AD4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13E59E6B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6AFB3BD2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4332D609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1049DCBB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7CA5B404" w14:textId="77777777" w:rsidR="00994158" w:rsidRDefault="00994158">
      <w:pPr>
        <w:pStyle w:val="TableParagraph"/>
        <w:spacing w:line="298" w:lineRule="exact"/>
        <w:ind w:left="0"/>
        <w:rPr>
          <w:rFonts w:hint="eastAsia"/>
          <w:sz w:val="24"/>
        </w:rPr>
        <w:sectPr w:rsidR="00994158">
          <w:headerReference w:type="default" r:id="rId9"/>
          <w:footerReference w:type="default" r:id="rId10"/>
          <w:pgSz w:w="11910" w:h="16840"/>
          <w:pgMar w:top="1120" w:right="992" w:bottom="20" w:left="992" w:header="0" w:footer="0" w:gutter="0"/>
          <w:pgNumType w:start="1"/>
          <w:cols w:space="720"/>
        </w:sectPr>
      </w:pPr>
    </w:p>
    <w:tbl>
      <w:tblPr>
        <w:tblpPr w:leftFromText="180" w:rightFromText="180" w:vertAnchor="text" w:horzAnchor="page" w:tblpX="1354" w:tblpY="112"/>
        <w:tblOverlap w:val="never"/>
        <w:tblW w:w="9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74FB9A11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7BF80598" w14:textId="77777777" w:rsidR="00994158" w:rsidRDefault="00000000">
            <w:pPr>
              <w:pStyle w:val="TableParagraph"/>
              <w:spacing w:line="298" w:lineRule="exact"/>
              <w:ind w:left="16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lastRenderedPageBreak/>
              <w:t>4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FFFFFF"/>
                <w:spacing w:val="-3"/>
                <w:sz w:val="24"/>
              </w:rPr>
              <w:t>急救措施</w:t>
            </w:r>
            <w:proofErr w:type="spellEnd"/>
          </w:p>
        </w:tc>
      </w:tr>
    </w:tbl>
    <w:p w14:paraId="73527622" w14:textId="77777777" w:rsidR="00994158" w:rsidRDefault="00000000">
      <w:pPr>
        <w:pStyle w:val="a3"/>
        <w:spacing w:before="223"/>
        <w:rPr>
          <w:rFonts w:ascii="Arial MT" w:hint="eastAsia"/>
        </w:rPr>
      </w:pPr>
      <w:r>
        <w:rPr>
          <w:noProof/>
        </w:rPr>
        <w:drawing>
          <wp:anchor distT="0" distB="0" distL="114300" distR="114300" simplePos="0" relativeHeight="251650560" behindDoc="0" locked="0" layoutInCell="1" allowOverlap="1" wp14:anchorId="301105E0" wp14:editId="181B3B05">
            <wp:simplePos x="0" y="0"/>
            <wp:positionH relativeFrom="column">
              <wp:posOffset>38735</wp:posOffset>
            </wp:positionH>
            <wp:positionV relativeFrom="paragraph">
              <wp:posOffset>-1068070</wp:posOffset>
            </wp:positionV>
            <wp:extent cx="1008380" cy="393700"/>
            <wp:effectExtent l="0" t="0" r="12700" b="2540"/>
            <wp:wrapSquare wrapText="bothSides"/>
            <wp:docPr id="13" name="图片 13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7B3DDB8" wp14:editId="7A4DD0CE">
                <wp:simplePos x="0" y="0"/>
                <wp:positionH relativeFrom="column">
                  <wp:posOffset>75565</wp:posOffset>
                </wp:positionH>
                <wp:positionV relativeFrom="paragraph">
                  <wp:posOffset>48260</wp:posOffset>
                </wp:positionV>
                <wp:extent cx="6169660" cy="1645920"/>
                <wp:effectExtent l="4445" t="4445" r="13335" b="10795"/>
                <wp:wrapNone/>
                <wp:docPr id="29" name="Text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164592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5CC8DAA7" w14:textId="77777777" w:rsidR="00994158" w:rsidRDefault="00994158">
                            <w:pPr>
                              <w:spacing w:before="18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207927F0" w14:textId="77777777" w:rsidR="00994158" w:rsidRDefault="0000000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应急措施要领</w:t>
                            </w:r>
                            <w:proofErr w:type="spellEnd"/>
                          </w:p>
                          <w:p w14:paraId="62FDF1E9" w14:textId="77777777" w:rsidR="00994158" w:rsidRDefault="0000000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98"/>
                              </w:tabs>
                              <w:spacing w:line="224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总说明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3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不需要特别的措施。</w:t>
                            </w:r>
                          </w:p>
                          <w:p w14:paraId="43365BAD" w14:textId="77777777" w:rsidR="00994158" w:rsidRDefault="0000000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98"/>
                              </w:tabs>
                              <w:spacing w:line="226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吸入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2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供给新鲜空气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如果病人感到不适时要询问医生。</w:t>
                            </w:r>
                          </w:p>
                          <w:p w14:paraId="1767C222" w14:textId="77777777" w:rsidR="00994158" w:rsidRDefault="0000000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98"/>
                              </w:tabs>
                              <w:spacing w:line="226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皮肤接触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4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一般的产品不会刺激皮肤。</w:t>
                            </w:r>
                          </w:p>
                          <w:p w14:paraId="028F545E" w14:textId="77777777" w:rsidR="00994158" w:rsidRDefault="0000000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98"/>
                              </w:tabs>
                              <w:spacing w:line="226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眼睛接触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4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张开眼睛在流水下冲洗数分钟。</w:t>
                            </w:r>
                          </w:p>
                          <w:p w14:paraId="4FA44E99" w14:textId="77777777" w:rsidR="00994158" w:rsidRDefault="0000000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98"/>
                              </w:tabs>
                              <w:spacing w:line="241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食入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1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如果症状仍然持续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1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请咨询医生。</w:t>
                            </w:r>
                          </w:p>
                          <w:p w14:paraId="6D68231E" w14:textId="77777777" w:rsidR="00994158" w:rsidRDefault="0000000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最重要的急慢性症状及其影响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12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  <w:p w14:paraId="4F181714" w14:textId="77777777" w:rsidR="00994158" w:rsidRDefault="0000000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需要及时的医疗处理及特别处理的症状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17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B3DDB8" id="Textbox 29" o:spid="_x0000_s1029" type="#_x0000_t202" style="position:absolute;margin-left:5.95pt;margin-top:3.8pt;width:485.8pt;height:129.6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" filled="f" strokecolor="blue">
                <v:textbox inset="0,0,0,0">
                  <w:txbxContent>
                    <w:p w14:paraId="5CC8DAA7" w14:textId="77777777" w:rsidR="00994158" w:rsidRDefault="00994158">
                      <w:pPr>
                        <w:spacing w:before="188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207927F0" w14:textId="77777777" w:rsidR="00994158" w:rsidRDefault="0000000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598"/>
                        </w:tabs>
                        <w:spacing w:line="240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>应急措施要领</w:t>
                      </w:r>
                      <w:proofErr w:type="spellEnd"/>
                    </w:p>
                    <w:p w14:paraId="62FDF1E9" w14:textId="77777777" w:rsidR="00994158" w:rsidRDefault="0000000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598"/>
                        </w:tabs>
                        <w:spacing w:line="224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总说明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3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不需要特别的措施。</w:t>
                      </w:r>
                    </w:p>
                    <w:p w14:paraId="43365BAD" w14:textId="77777777" w:rsidR="00994158" w:rsidRDefault="0000000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598"/>
                        </w:tabs>
                        <w:spacing w:line="226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吸入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2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供给新鲜空气</w:t>
                      </w:r>
                      <w:r>
                        <w:rPr>
                          <w:rFonts w:ascii="Times New Roman" w:hAnsi="Times New Roman" w:cs="Times New Roman" w:hint="eastAsia"/>
                          <w:spacing w:val="-2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如果病人感到不适时要询问医生。</w:t>
                      </w:r>
                    </w:p>
                    <w:p w14:paraId="1767C222" w14:textId="77777777" w:rsidR="00994158" w:rsidRDefault="0000000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598"/>
                        </w:tabs>
                        <w:spacing w:line="226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皮肤接触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4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一般的产品不会刺激皮肤。</w:t>
                      </w:r>
                    </w:p>
                    <w:p w14:paraId="028F545E" w14:textId="77777777" w:rsidR="00994158" w:rsidRDefault="0000000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598"/>
                        </w:tabs>
                        <w:spacing w:line="226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眼睛接触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4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张开眼睛在流水下冲洗数分钟。</w:t>
                      </w:r>
                    </w:p>
                    <w:p w14:paraId="4FA44E99" w14:textId="77777777" w:rsidR="00994158" w:rsidRDefault="0000000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598"/>
                        </w:tabs>
                        <w:spacing w:line="241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食入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1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如果症状仍然持续</w:t>
                      </w:r>
                      <w:r>
                        <w:rPr>
                          <w:rFonts w:ascii="Times New Roman" w:hAnsi="Times New Roman" w:cs="Times New Roman" w:hint="eastAsia"/>
                          <w:spacing w:val="1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pacing w:val="1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请咨询医生。</w:t>
                      </w:r>
                    </w:p>
                    <w:p w14:paraId="6D68231E" w14:textId="77777777" w:rsidR="00994158" w:rsidRDefault="0000000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最重要的急慢性症状及其影响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12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无相关详细资料。</w:t>
                      </w:r>
                    </w:p>
                    <w:p w14:paraId="4F181714" w14:textId="77777777" w:rsidR="00994158" w:rsidRDefault="0000000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需要及时的医疗处理及特别处理的症状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17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无相关详细资料。</w:t>
                      </w:r>
                    </w:p>
                  </w:txbxContent>
                </v:textbox>
              </v:shape>
            </w:pict>
          </mc:Fallback>
        </mc:AlternateContent>
      </w:r>
    </w:p>
    <w:p w14:paraId="3D8AEF36" w14:textId="77777777" w:rsidR="00994158" w:rsidRDefault="00994158">
      <w:pPr>
        <w:pStyle w:val="a3"/>
        <w:spacing w:before="189"/>
        <w:rPr>
          <w:rFonts w:ascii="Arial MT" w:hint="eastAsia"/>
        </w:rPr>
      </w:pPr>
    </w:p>
    <w:p w14:paraId="1607C402" w14:textId="77777777" w:rsidR="00994158" w:rsidRDefault="00994158">
      <w:pPr>
        <w:pStyle w:val="a3"/>
        <w:rPr>
          <w:rFonts w:ascii="Arial MT" w:hint="eastAsia"/>
        </w:rPr>
      </w:pPr>
    </w:p>
    <w:p w14:paraId="42F74EF4" w14:textId="77777777" w:rsidR="00994158" w:rsidRDefault="00994158">
      <w:pPr>
        <w:pStyle w:val="a3"/>
        <w:rPr>
          <w:rFonts w:ascii="Arial MT" w:hint="eastAsia"/>
        </w:rPr>
      </w:pPr>
    </w:p>
    <w:p w14:paraId="249CB265" w14:textId="77777777" w:rsidR="00994158" w:rsidRDefault="00994158">
      <w:pPr>
        <w:pStyle w:val="a3"/>
        <w:rPr>
          <w:rFonts w:ascii="Arial MT" w:hint="eastAsia"/>
        </w:rPr>
      </w:pPr>
    </w:p>
    <w:p w14:paraId="2A7498AC" w14:textId="77777777" w:rsidR="00994158" w:rsidRDefault="00994158">
      <w:pPr>
        <w:pStyle w:val="a3"/>
        <w:rPr>
          <w:rFonts w:ascii="Arial MT" w:hint="eastAsia"/>
        </w:rPr>
      </w:pPr>
    </w:p>
    <w:p w14:paraId="5611B901" w14:textId="77777777" w:rsidR="00994158" w:rsidRDefault="00994158">
      <w:pPr>
        <w:pStyle w:val="a3"/>
        <w:rPr>
          <w:rFonts w:ascii="Arial MT" w:hint="eastAsia"/>
        </w:rPr>
      </w:pPr>
    </w:p>
    <w:p w14:paraId="00F32FE3" w14:textId="77777777" w:rsidR="00994158" w:rsidRDefault="00994158">
      <w:pPr>
        <w:pStyle w:val="a3"/>
        <w:rPr>
          <w:rFonts w:ascii="Arial MT" w:hint="eastAsia"/>
        </w:rPr>
      </w:pPr>
    </w:p>
    <w:p w14:paraId="0C80C6C0" w14:textId="77777777" w:rsidR="00994158" w:rsidRDefault="00000000">
      <w:pPr>
        <w:pStyle w:val="a3"/>
        <w:rPr>
          <w:rFonts w:ascii="Arial MT"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6505D6F" wp14:editId="241D22B3">
                <wp:simplePos x="0" y="0"/>
                <wp:positionH relativeFrom="column">
                  <wp:posOffset>74930</wp:posOffset>
                </wp:positionH>
                <wp:positionV relativeFrom="paragraph">
                  <wp:posOffset>69215</wp:posOffset>
                </wp:positionV>
                <wp:extent cx="6169660" cy="1358265"/>
                <wp:effectExtent l="4445" t="4445" r="13335" b="8890"/>
                <wp:wrapNone/>
                <wp:docPr id="32" name="Text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135826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5951DA6C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3435500E" w14:textId="77777777" w:rsidR="00994158" w:rsidRDefault="00994158">
                            <w:pPr>
                              <w:spacing w:before="188"/>
                              <w:rPr>
                                <w:rFonts w:ascii="Arial MT" w:hint="eastAsia"/>
                                <w:sz w:val="20"/>
                              </w:rPr>
                            </w:pPr>
                          </w:p>
                          <w:p w14:paraId="7C4CF55C" w14:textId="77777777" w:rsidR="00994158" w:rsidRDefault="0000000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hanging="100"/>
                              <w:rPr>
                                <w:rFonts w:hint="eastAsia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spacing w:val="-4"/>
                                <w:sz w:val="20"/>
                              </w:rPr>
                              <w:t>灭火剂</w:t>
                            </w:r>
                            <w:proofErr w:type="spellEnd"/>
                          </w:p>
                          <w:p w14:paraId="2F6DC72E" w14:textId="77777777" w:rsidR="00994158" w:rsidRDefault="0000000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hanging="100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lang w:eastAsia="zh-CN"/>
                              </w:rPr>
                              <w:t>适用灭火剂</w:t>
                            </w:r>
                            <w:r>
                              <w:rPr>
                                <w:rFonts w:ascii="Times New Roman" w:hint="eastAsia"/>
                                <w:b/>
                                <w:spacing w:val="5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使用适合四周环境的灭火措施。</w:t>
                            </w:r>
                          </w:p>
                          <w:p w14:paraId="217EF3D3" w14:textId="77777777" w:rsidR="00994158" w:rsidRDefault="0000000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lang w:eastAsia="zh-CN"/>
                              </w:rPr>
                              <w:t>物质或混合物的特别危害</w:t>
                            </w:r>
                            <w:r>
                              <w:rPr>
                                <w:rFonts w:ascii="Times New Roman" w:hint="eastAsia"/>
                                <w:b/>
                                <w:spacing w:val="10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  <w:p w14:paraId="1E5C9D67" w14:textId="77777777" w:rsidR="00994158" w:rsidRDefault="0000000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98"/>
                              </w:tabs>
                              <w:spacing w:before="82" w:line="240" w:lineRule="exact"/>
                              <w:ind w:hanging="100"/>
                              <w:rPr>
                                <w:rFonts w:hint="eastAsia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spacing w:val="-2"/>
                                <w:sz w:val="20"/>
                              </w:rPr>
                              <w:t>给消防人员的资料</w:t>
                            </w:r>
                            <w:proofErr w:type="spellEnd"/>
                          </w:p>
                          <w:p w14:paraId="620F3149" w14:textId="77777777" w:rsidR="00994158" w:rsidRDefault="0000000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hanging="100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lang w:eastAsia="zh-CN"/>
                              </w:rPr>
                              <w:t>防护装备</w:t>
                            </w:r>
                            <w:r>
                              <w:rPr>
                                <w:rFonts w:ascii="Times New Roman" w:hint="eastAsia"/>
                                <w:b/>
                                <w:spacing w:val="4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没有要求特别的措施。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505D6F" id="Textbox 32" o:spid="_x0000_s1030" type="#_x0000_t202" style="position:absolute;margin-left:5.9pt;margin-top:5.45pt;width:485.8pt;height:106.95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" filled="f" strokecolor="blue">
                <v:textbox inset="0,0,0,0">
                  <w:txbxContent>
                    <w:p w14:paraId="5951DA6C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3435500E" w14:textId="77777777" w:rsidR="00994158" w:rsidRDefault="00994158">
                      <w:pPr>
                        <w:spacing w:before="188"/>
                        <w:rPr>
                          <w:rFonts w:ascii="Arial MT" w:hint="eastAsia"/>
                          <w:sz w:val="20"/>
                        </w:rPr>
                      </w:pPr>
                    </w:p>
                    <w:p w14:paraId="7C4CF55C" w14:textId="77777777" w:rsidR="00994158" w:rsidRDefault="00000000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98"/>
                        </w:tabs>
                        <w:spacing w:line="240" w:lineRule="exact"/>
                        <w:ind w:hanging="100"/>
                        <w:rPr>
                          <w:rFonts w:hint="eastAsia"/>
                          <w:sz w:val="20"/>
                        </w:rPr>
                      </w:pPr>
                      <w:proofErr w:type="spellStart"/>
                      <w:r>
                        <w:rPr>
                          <w:spacing w:val="-4"/>
                          <w:sz w:val="20"/>
                        </w:rPr>
                        <w:t>灭火剂</w:t>
                      </w:r>
                      <w:proofErr w:type="spellEnd"/>
                    </w:p>
                    <w:p w14:paraId="2F6DC72E" w14:textId="77777777" w:rsidR="00994158" w:rsidRDefault="00000000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98"/>
                        </w:tabs>
                        <w:spacing w:line="240" w:lineRule="exact"/>
                        <w:ind w:hanging="100"/>
                        <w:rPr>
                          <w:rFonts w:hint="eastAsia"/>
                          <w:sz w:val="20"/>
                          <w:lang w:eastAsia="zh-CN"/>
                        </w:rPr>
                      </w:pPr>
                      <w:r>
                        <w:rPr>
                          <w:spacing w:val="-2"/>
                          <w:sz w:val="20"/>
                          <w:lang w:eastAsia="zh-CN"/>
                        </w:rPr>
                        <w:t>适用灭火剂</w:t>
                      </w:r>
                      <w:r>
                        <w:rPr>
                          <w:rFonts w:ascii="Times New Roman" w:hint="eastAsia"/>
                          <w:b/>
                          <w:spacing w:val="5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spacing w:val="-3"/>
                          <w:sz w:val="20"/>
                          <w:lang w:eastAsia="zh-CN"/>
                        </w:rPr>
                        <w:t>使用适合四周环境的灭火措施。</w:t>
                      </w:r>
                    </w:p>
                    <w:p w14:paraId="217EF3D3" w14:textId="77777777" w:rsidR="00994158" w:rsidRDefault="00000000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hint="eastAsia"/>
                          <w:sz w:val="20"/>
                          <w:lang w:eastAsia="zh-CN"/>
                        </w:rPr>
                      </w:pPr>
                      <w:r>
                        <w:rPr>
                          <w:spacing w:val="-2"/>
                          <w:sz w:val="20"/>
                          <w:lang w:eastAsia="zh-CN"/>
                        </w:rPr>
                        <w:t>物质或混合物的特别危害</w:t>
                      </w:r>
                      <w:r>
                        <w:rPr>
                          <w:rFonts w:ascii="Times New Roman" w:hint="eastAsia"/>
                          <w:b/>
                          <w:spacing w:val="10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spacing w:val="-3"/>
                          <w:sz w:val="20"/>
                          <w:lang w:eastAsia="zh-CN"/>
                        </w:rPr>
                        <w:t>无相关详细资料。</w:t>
                      </w:r>
                    </w:p>
                    <w:p w14:paraId="1E5C9D67" w14:textId="77777777" w:rsidR="00994158" w:rsidRDefault="00000000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98"/>
                        </w:tabs>
                        <w:spacing w:before="82" w:line="240" w:lineRule="exact"/>
                        <w:ind w:hanging="100"/>
                        <w:rPr>
                          <w:rFonts w:hint="eastAsia"/>
                          <w:sz w:val="20"/>
                        </w:rPr>
                      </w:pPr>
                      <w:proofErr w:type="spellStart"/>
                      <w:r>
                        <w:rPr>
                          <w:spacing w:val="-2"/>
                          <w:sz w:val="20"/>
                        </w:rPr>
                        <w:t>给消防人员的资料</w:t>
                      </w:r>
                      <w:proofErr w:type="spellEnd"/>
                    </w:p>
                    <w:p w14:paraId="620F3149" w14:textId="77777777" w:rsidR="00994158" w:rsidRDefault="00000000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98"/>
                        </w:tabs>
                        <w:spacing w:line="240" w:lineRule="exact"/>
                        <w:ind w:hanging="100"/>
                        <w:rPr>
                          <w:rFonts w:hint="eastAsia"/>
                          <w:sz w:val="20"/>
                          <w:lang w:eastAsia="zh-CN"/>
                        </w:rPr>
                      </w:pPr>
                      <w:r>
                        <w:rPr>
                          <w:spacing w:val="-2"/>
                          <w:sz w:val="20"/>
                          <w:lang w:eastAsia="zh-CN"/>
                        </w:rPr>
                        <w:t>防护装备</w:t>
                      </w:r>
                      <w:r>
                        <w:rPr>
                          <w:rFonts w:ascii="Times New Roman" w:hint="eastAsia"/>
                          <w:b/>
                          <w:spacing w:val="4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spacing w:val="-3"/>
                          <w:sz w:val="20"/>
                          <w:lang w:eastAsia="zh-CN"/>
                        </w:rPr>
                        <w:t>没有要求特别的措施。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1367" w:tblpY="9"/>
        <w:tblOverlap w:val="never"/>
        <w:tblW w:w="9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3C2FB2B9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43555877" w14:textId="77777777" w:rsidR="00994158" w:rsidRDefault="00000000">
            <w:pPr>
              <w:pStyle w:val="TableParagraph"/>
              <w:spacing w:line="298" w:lineRule="exact"/>
              <w:ind w:left="16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5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FFFFFF"/>
                <w:spacing w:val="-3"/>
                <w:sz w:val="24"/>
              </w:rPr>
              <w:t>消防措施</w:t>
            </w:r>
            <w:proofErr w:type="spellEnd"/>
          </w:p>
        </w:tc>
      </w:tr>
    </w:tbl>
    <w:p w14:paraId="0CE82B24" w14:textId="77777777" w:rsidR="00994158" w:rsidRDefault="00994158">
      <w:pPr>
        <w:pStyle w:val="a3"/>
        <w:rPr>
          <w:rFonts w:ascii="Arial MT" w:hint="eastAsia"/>
        </w:rPr>
      </w:pPr>
    </w:p>
    <w:p w14:paraId="41CBC5F1" w14:textId="77777777" w:rsidR="00994158" w:rsidRDefault="00994158">
      <w:pPr>
        <w:pStyle w:val="a3"/>
        <w:rPr>
          <w:rFonts w:ascii="Arial MT" w:hint="eastAsia"/>
        </w:rPr>
      </w:pPr>
    </w:p>
    <w:p w14:paraId="41757B6D" w14:textId="77777777" w:rsidR="00994158" w:rsidRDefault="00994158">
      <w:pPr>
        <w:pStyle w:val="a3"/>
        <w:rPr>
          <w:rFonts w:ascii="Arial MT" w:hint="eastAsia"/>
        </w:rPr>
      </w:pPr>
    </w:p>
    <w:p w14:paraId="530CEC5F" w14:textId="77777777" w:rsidR="00994158" w:rsidRDefault="00994158">
      <w:pPr>
        <w:pStyle w:val="a3"/>
        <w:rPr>
          <w:rFonts w:ascii="Arial MT" w:hint="eastAsia"/>
        </w:rPr>
      </w:pPr>
    </w:p>
    <w:p w14:paraId="31D4E84E" w14:textId="77777777" w:rsidR="00994158" w:rsidRDefault="00994158">
      <w:pPr>
        <w:pStyle w:val="a3"/>
        <w:rPr>
          <w:rFonts w:ascii="Arial MT" w:hint="eastAsia"/>
        </w:rPr>
      </w:pPr>
    </w:p>
    <w:p w14:paraId="4FE0D279" w14:textId="77777777" w:rsidR="00994158" w:rsidRDefault="00994158">
      <w:pPr>
        <w:pStyle w:val="a3"/>
        <w:rPr>
          <w:rFonts w:ascii="Arial MT" w:hint="eastAsia"/>
        </w:rPr>
      </w:pPr>
    </w:p>
    <w:p w14:paraId="7EF75980" w14:textId="77777777" w:rsidR="00994158" w:rsidRDefault="00994158">
      <w:pPr>
        <w:pStyle w:val="a3"/>
        <w:rPr>
          <w:rFonts w:ascii="Arial MT" w:hint="eastAsia"/>
        </w:rPr>
      </w:pPr>
    </w:p>
    <w:p w14:paraId="723172C4" w14:textId="77777777" w:rsidR="00994158" w:rsidRDefault="00000000">
      <w:pPr>
        <w:pStyle w:val="a3"/>
        <w:rPr>
          <w:rFonts w:ascii="Arial MT"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CC8E96C" wp14:editId="12AF9726">
                <wp:simplePos x="0" y="0"/>
                <wp:positionH relativeFrom="column">
                  <wp:posOffset>67310</wp:posOffset>
                </wp:positionH>
                <wp:positionV relativeFrom="paragraph">
                  <wp:posOffset>110490</wp:posOffset>
                </wp:positionV>
                <wp:extent cx="6169660" cy="1861185"/>
                <wp:effectExtent l="5080" t="4445" r="12700" b="8890"/>
                <wp:wrapNone/>
                <wp:docPr id="35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186118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43CEDCCD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71F98DBF" w14:textId="77777777" w:rsidR="00994158" w:rsidRDefault="00994158">
                            <w:pPr>
                              <w:spacing w:before="122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0DBFBA19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个人防护措施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防护装备和应急处置程序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-4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没有要求。</w:t>
                            </w:r>
                          </w:p>
                          <w:p w14:paraId="0F52FF2B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spacing w:before="37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环境保护措施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6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切勿让其进入下水道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水面或地下水。</w:t>
                            </w:r>
                          </w:p>
                          <w:p w14:paraId="7E13BCEE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spacing w:before="82" w:line="241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收容和清除泄漏物的方法及材料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-6"/>
                                <w:sz w:val="20"/>
                                <w:lang w:eastAsia="zh-CN"/>
                              </w:rPr>
                              <w:t>：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使用机械提起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。</w:t>
                            </w:r>
                          </w:p>
                          <w:p w14:paraId="5643EC06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spacing w:line="241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防止发生次生危害的预防措施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12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防止泄漏物进入下水道和地下室。</w:t>
                            </w:r>
                          </w:p>
                          <w:p w14:paraId="06C27BDF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spacing w:before="82" w:line="239" w:lineRule="exact"/>
                              <w:ind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参照其他部分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6E16DDBF" w14:textId="77777777" w:rsidR="00994158" w:rsidRDefault="00000000">
                            <w:pPr>
                              <w:spacing w:line="223" w:lineRule="exact"/>
                              <w:ind w:left="598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  <w:lang w:eastAsia="zh-CN"/>
                              </w:rPr>
                              <w:t>有关安全处理的资料请参阅第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lang w:eastAsia="zh-CN"/>
                              </w:rPr>
                              <w:t>部分。</w:t>
                            </w:r>
                          </w:p>
                          <w:p w14:paraId="7E45CA04" w14:textId="77777777" w:rsidR="00994158" w:rsidRDefault="00000000">
                            <w:pPr>
                              <w:spacing w:line="226" w:lineRule="exact"/>
                              <w:ind w:left="598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lang w:eastAsia="zh-CN"/>
                              </w:rPr>
                              <w:t>有关个人防护装备的资料请参阅第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lang w:eastAsia="zh-CN"/>
                              </w:rPr>
                              <w:t>部分。</w:t>
                            </w:r>
                          </w:p>
                          <w:p w14:paraId="5663EF5E" w14:textId="77777777" w:rsidR="00994158" w:rsidRDefault="00000000">
                            <w:pPr>
                              <w:spacing w:line="241" w:lineRule="exact"/>
                              <w:ind w:left="598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  <w:lang w:eastAsia="zh-CN"/>
                              </w:rPr>
                              <w:t>有关弃置的资料请参阅第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13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3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lang w:eastAsia="zh-CN"/>
                              </w:rPr>
                              <w:t>部分。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C8E96C" id="Textbox 35" o:spid="_x0000_s1031" type="#_x0000_t202" style="position:absolute;margin-left:5.3pt;margin-top:8.7pt;width:485.8pt;height:146.5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" filled="f" strokecolor="blue">
                <v:textbox inset="0,0,0,0">
                  <w:txbxContent>
                    <w:p w14:paraId="43CEDCCD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71F98DBF" w14:textId="77777777" w:rsidR="00994158" w:rsidRDefault="00994158">
                      <w:pPr>
                        <w:spacing w:before="122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0DBFBA19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个人防护措施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lang w:eastAsia="zh-CN"/>
                        </w:rPr>
                        <w:t>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防护装备和应急处置程序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-4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没有要求。</w:t>
                      </w:r>
                    </w:p>
                    <w:p w14:paraId="0F52FF2B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spacing w:before="37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环境保护措施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6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切勿让其进入下水道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水面或地下水。</w:t>
                      </w:r>
                    </w:p>
                    <w:p w14:paraId="7E13BCEE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spacing w:before="82" w:line="241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收容和清除泄漏物的方法及材料</w:t>
                      </w:r>
                      <w:proofErr w:type="spellEnd"/>
                      <w:r>
                        <w:rPr>
                          <w:rFonts w:ascii="Times New Roman" w:hAnsi="Times New Roman" w:cs="Times New Roman" w:hint="eastAsia"/>
                          <w:b/>
                          <w:spacing w:val="-6"/>
                          <w:sz w:val="20"/>
                          <w:lang w:eastAsia="zh-CN"/>
                        </w:rPr>
                        <w:t>：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>使用机械提起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>。</w:t>
                      </w:r>
                    </w:p>
                    <w:p w14:paraId="5643EC06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spacing w:line="241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防止发生次生危害的预防措施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12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防止泄漏物进入下水道和地下室。</w:t>
                      </w:r>
                    </w:p>
                    <w:p w14:paraId="06C27BDF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spacing w:before="82" w:line="239" w:lineRule="exact"/>
                        <w:ind w:hanging="100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参照其他部分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14:paraId="6E16DDBF" w14:textId="77777777" w:rsidR="00994158" w:rsidRDefault="00000000">
                      <w:pPr>
                        <w:spacing w:line="223" w:lineRule="exact"/>
                        <w:ind w:left="598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6"/>
                          <w:sz w:val="20"/>
                          <w:lang w:eastAsia="zh-CN"/>
                        </w:rPr>
                        <w:t>有关安全处理的资料请参阅第</w:t>
                      </w:r>
                      <w:r>
                        <w:rPr>
                          <w:rFonts w:ascii="Times New Roman" w:hAnsi="Times New Roman" w:cs="Times New Roman"/>
                          <w:spacing w:val="-6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spacing w:val="2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5"/>
                          <w:sz w:val="20"/>
                          <w:lang w:eastAsia="zh-CN"/>
                        </w:rPr>
                        <w:t>部分。</w:t>
                      </w:r>
                    </w:p>
                    <w:p w14:paraId="7E45CA04" w14:textId="77777777" w:rsidR="00994158" w:rsidRDefault="00000000">
                      <w:pPr>
                        <w:spacing w:line="226" w:lineRule="exact"/>
                        <w:ind w:left="598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5"/>
                          <w:sz w:val="20"/>
                          <w:lang w:eastAsia="zh-CN"/>
                        </w:rPr>
                        <w:t>有关个人防护装备的资料请参阅第</w:t>
                      </w:r>
                      <w:r>
                        <w:rPr>
                          <w:rFonts w:ascii="Times New Roman" w:hAnsi="Times New Roman" w:cs="Times New Roman"/>
                          <w:spacing w:val="-5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8</w:t>
                      </w:r>
                      <w:r>
                        <w:rPr>
                          <w:rFonts w:ascii="Times New Roman" w:hAnsi="Times New Roman" w:cs="Times New Roman"/>
                          <w:spacing w:val="2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5"/>
                          <w:sz w:val="20"/>
                          <w:lang w:eastAsia="zh-CN"/>
                        </w:rPr>
                        <w:t>部分。</w:t>
                      </w:r>
                    </w:p>
                    <w:p w14:paraId="5663EF5E" w14:textId="77777777" w:rsidR="00994158" w:rsidRDefault="00000000">
                      <w:pPr>
                        <w:spacing w:line="241" w:lineRule="exact"/>
                        <w:ind w:left="598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6"/>
                          <w:sz w:val="20"/>
                          <w:lang w:eastAsia="zh-CN"/>
                        </w:rPr>
                        <w:t>有关弃置的资料请参阅第</w:t>
                      </w:r>
                      <w:r>
                        <w:rPr>
                          <w:rFonts w:ascii="Times New Roman" w:hAnsi="Times New Roman" w:cs="Times New Roman"/>
                          <w:spacing w:val="-6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13</w:t>
                      </w:r>
                      <w:r>
                        <w:rPr>
                          <w:rFonts w:ascii="Times New Roman" w:hAnsi="Times New Roman" w:cs="Times New Roman"/>
                          <w:spacing w:val="3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5"/>
                          <w:sz w:val="20"/>
                          <w:lang w:eastAsia="zh-CN"/>
                        </w:rPr>
                        <w:t>部分。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1354" w:tblpY="115"/>
        <w:tblOverlap w:val="never"/>
        <w:tblW w:w="9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7A163DDB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6E0CBF5D" w14:textId="77777777" w:rsidR="00994158" w:rsidRDefault="00000000">
            <w:pPr>
              <w:pStyle w:val="TableParagraph"/>
              <w:spacing w:line="298" w:lineRule="exact"/>
              <w:ind w:left="16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 xml:space="preserve">6 </w:t>
            </w:r>
            <w:proofErr w:type="spellStart"/>
            <w:r>
              <w:rPr>
                <w:color w:val="FFFFFF"/>
                <w:spacing w:val="-2"/>
                <w:sz w:val="24"/>
              </w:rPr>
              <w:t>泄漏应急处理</w:t>
            </w:r>
            <w:proofErr w:type="spellEnd"/>
          </w:p>
        </w:tc>
      </w:tr>
    </w:tbl>
    <w:p w14:paraId="424FEA21" w14:textId="77777777" w:rsidR="00994158" w:rsidRDefault="00994158">
      <w:pPr>
        <w:pStyle w:val="a3"/>
        <w:rPr>
          <w:rFonts w:ascii="Arial MT" w:hint="eastAsia"/>
        </w:rPr>
      </w:pPr>
    </w:p>
    <w:p w14:paraId="0ED5B94D" w14:textId="77777777" w:rsidR="00994158" w:rsidRDefault="00994158">
      <w:pPr>
        <w:pStyle w:val="a3"/>
        <w:rPr>
          <w:rFonts w:ascii="Arial MT" w:hint="eastAsia"/>
        </w:rPr>
      </w:pPr>
    </w:p>
    <w:p w14:paraId="38327320" w14:textId="77777777" w:rsidR="00994158" w:rsidRDefault="00994158">
      <w:pPr>
        <w:pStyle w:val="a3"/>
        <w:rPr>
          <w:rFonts w:ascii="Arial MT" w:hint="eastAsia"/>
        </w:rPr>
      </w:pPr>
    </w:p>
    <w:p w14:paraId="0277564A" w14:textId="77777777" w:rsidR="00994158" w:rsidRDefault="00994158">
      <w:pPr>
        <w:pStyle w:val="a3"/>
        <w:rPr>
          <w:rFonts w:ascii="Arial MT" w:hint="eastAsia"/>
        </w:rPr>
      </w:pPr>
    </w:p>
    <w:p w14:paraId="3736092F" w14:textId="77777777" w:rsidR="00994158" w:rsidRDefault="00994158">
      <w:pPr>
        <w:pStyle w:val="a3"/>
        <w:rPr>
          <w:rFonts w:ascii="Arial MT" w:hint="eastAsia"/>
        </w:rPr>
      </w:pPr>
    </w:p>
    <w:p w14:paraId="2F0B21AD" w14:textId="77777777" w:rsidR="00994158" w:rsidRDefault="00994158">
      <w:pPr>
        <w:pStyle w:val="a3"/>
        <w:rPr>
          <w:rFonts w:ascii="Arial MT" w:hint="eastAsia"/>
        </w:rPr>
      </w:pPr>
    </w:p>
    <w:p w14:paraId="5917ACE8" w14:textId="77777777" w:rsidR="00994158" w:rsidRDefault="00994158">
      <w:pPr>
        <w:pStyle w:val="a3"/>
        <w:rPr>
          <w:rFonts w:ascii="Arial MT" w:hint="eastAsia"/>
        </w:rPr>
      </w:pPr>
    </w:p>
    <w:p w14:paraId="7C512FEC" w14:textId="77777777" w:rsidR="00994158" w:rsidRDefault="00994158">
      <w:pPr>
        <w:pStyle w:val="a3"/>
        <w:rPr>
          <w:rFonts w:ascii="Arial MT" w:hint="eastAsia"/>
        </w:rPr>
      </w:pPr>
    </w:p>
    <w:p w14:paraId="51A8634D" w14:textId="77777777" w:rsidR="00994158" w:rsidRDefault="00994158">
      <w:pPr>
        <w:pStyle w:val="a3"/>
        <w:rPr>
          <w:rFonts w:ascii="Arial MT" w:hint="eastAsia"/>
        </w:rPr>
      </w:pPr>
    </w:p>
    <w:p w14:paraId="43F65079" w14:textId="77777777" w:rsidR="00994158" w:rsidRDefault="00994158">
      <w:pPr>
        <w:pStyle w:val="a3"/>
        <w:rPr>
          <w:rFonts w:ascii="Arial MT" w:hint="eastAsia"/>
        </w:rPr>
      </w:pPr>
    </w:p>
    <w:p w14:paraId="5B7A0114" w14:textId="77777777" w:rsidR="00994158" w:rsidRDefault="00000000">
      <w:pPr>
        <w:pStyle w:val="a3"/>
        <w:rPr>
          <w:rFonts w:ascii="Arial MT"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5464825" wp14:editId="244AAE40">
                <wp:simplePos x="0" y="0"/>
                <wp:positionH relativeFrom="column">
                  <wp:posOffset>59055</wp:posOffset>
                </wp:positionH>
                <wp:positionV relativeFrom="paragraph">
                  <wp:posOffset>136525</wp:posOffset>
                </wp:positionV>
                <wp:extent cx="6169660" cy="1970405"/>
                <wp:effectExtent l="4445" t="4445" r="13335" b="6350"/>
                <wp:wrapNone/>
                <wp:docPr id="107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197040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605F3595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3F976E85" w14:textId="77777777" w:rsidR="00994158" w:rsidRDefault="00994158">
                            <w:pPr>
                              <w:spacing w:before="122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2F77B28B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操作处置</w:t>
                            </w:r>
                            <w:proofErr w:type="spellEnd"/>
                          </w:p>
                          <w:p w14:paraId="1E094A40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安全操作处置的预防措施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</w:p>
                          <w:p w14:paraId="6572453A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不要求特别的措施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。</w:t>
                            </w:r>
                          </w:p>
                          <w:p w14:paraId="6BD6A2F3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一般职业性卫生措施请参阅第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8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部分。</w:t>
                            </w:r>
                          </w:p>
                          <w:p w14:paraId="24363F29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有关火灾及防止爆炸的资料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不需要特别的措施。</w:t>
                            </w:r>
                          </w:p>
                          <w:p w14:paraId="5021DD89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储存</w:t>
                            </w:r>
                            <w:proofErr w:type="spellEnd"/>
                          </w:p>
                          <w:p w14:paraId="3E3CC236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储存库和容器需要达到的要求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没有特别的要求。</w:t>
                            </w:r>
                          </w:p>
                          <w:p w14:paraId="3BF36B9B" w14:textId="77777777" w:rsidR="00994158" w:rsidRDefault="00000000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88"/>
                              </w:tabs>
                              <w:spacing w:before="1" w:line="241" w:lineRule="exact"/>
                              <w:ind w:left="588" w:hanging="100"/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lang w:eastAsia="zh-CN"/>
                              </w:rPr>
                              <w:t>有关储存于共用储存设施的资料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8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lang w:eastAsia="zh-CN"/>
                              </w:rPr>
                              <w:t>不要求。</w:t>
                            </w:r>
                          </w:p>
                          <w:p w14:paraId="0473F8EC" w14:textId="77777777" w:rsidR="00994158" w:rsidRDefault="00000000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88"/>
                              </w:tabs>
                              <w:spacing w:line="241" w:lineRule="exact"/>
                              <w:ind w:left="588" w:hanging="100"/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  <w:t>有关储存条件的更多资料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lang w:eastAsia="zh-CN"/>
                              </w:rPr>
                              <w:t>没有。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464825" id="_x0000_s1032" type="#_x0000_t202" style="position:absolute;margin-left:4.65pt;margin-top:10.75pt;width:485.8pt;height:155.1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" filled="f" strokecolor="blue">
                <v:textbox inset="0,0,0,0">
                  <w:txbxContent>
                    <w:p w14:paraId="605F3595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3F976E85" w14:textId="77777777" w:rsidR="00994158" w:rsidRDefault="00994158">
                      <w:pPr>
                        <w:spacing w:before="122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2F77B28B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操作处置</w:t>
                      </w:r>
                      <w:proofErr w:type="spellEnd"/>
                    </w:p>
                    <w:p w14:paraId="1E094A40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安全操作处置的预防措施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</w:p>
                    <w:p w14:paraId="6572453A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不要求特别的措施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。</w:t>
                      </w:r>
                    </w:p>
                    <w:p w14:paraId="6BD6A2F3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一般职业性卫生措施请参阅第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 8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部分。</w:t>
                      </w:r>
                    </w:p>
                    <w:p w14:paraId="24363F29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有关火灾及防止爆炸的资料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不需要特别的措施。</w:t>
                      </w:r>
                    </w:p>
                    <w:p w14:paraId="5021DD89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储存</w:t>
                      </w:r>
                      <w:proofErr w:type="spellEnd"/>
                    </w:p>
                    <w:p w14:paraId="3E3CC236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储存库和容器需要达到的要求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没有特别的要求。</w:t>
                      </w:r>
                    </w:p>
                    <w:p w14:paraId="3BF36B9B" w14:textId="77777777" w:rsidR="00994158" w:rsidRDefault="00000000">
                      <w:pPr>
                        <w:pStyle w:val="a3"/>
                        <w:numPr>
                          <w:ilvl w:val="0"/>
                          <w:numId w:val="6"/>
                        </w:numPr>
                        <w:tabs>
                          <w:tab w:val="left" w:pos="588"/>
                        </w:tabs>
                        <w:spacing w:before="1" w:line="241" w:lineRule="exact"/>
                        <w:ind w:left="588" w:hanging="100"/>
                        <w:rPr>
                          <w:rFonts w:ascii="Times New Roman" w:hAnsi="Times New Roman" w:cs="Times New Roman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lang w:eastAsia="zh-CN"/>
                        </w:rPr>
                        <w:t>有关储存于共用储存设施的资料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8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lang w:eastAsia="zh-CN"/>
                        </w:rPr>
                        <w:t>不要求。</w:t>
                      </w:r>
                    </w:p>
                    <w:p w14:paraId="0473F8EC" w14:textId="77777777" w:rsidR="00994158" w:rsidRDefault="00000000">
                      <w:pPr>
                        <w:pStyle w:val="a3"/>
                        <w:numPr>
                          <w:ilvl w:val="0"/>
                          <w:numId w:val="6"/>
                        </w:numPr>
                        <w:tabs>
                          <w:tab w:val="left" w:pos="588"/>
                        </w:tabs>
                        <w:spacing w:line="241" w:lineRule="exact"/>
                        <w:ind w:left="588" w:hanging="100"/>
                        <w:rPr>
                          <w:rFonts w:ascii="Times New Roman" w:hAnsi="Times New Roman" w:cs="Times New Roman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lang w:eastAsia="zh-CN"/>
                        </w:rPr>
                        <w:t>有关储存条件的更多资料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-6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lang w:eastAsia="zh-CN"/>
                        </w:rPr>
                        <w:t>没有。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1394" w:tblpY="146"/>
        <w:tblOverlap w:val="never"/>
        <w:tblW w:w="9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733C45AE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72885546" w14:textId="77777777" w:rsidR="00994158" w:rsidRDefault="00000000">
            <w:pPr>
              <w:pStyle w:val="TableParagraph"/>
              <w:spacing w:line="298" w:lineRule="exact"/>
              <w:ind w:left="16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7</w:t>
            </w:r>
            <w:r>
              <w:rPr>
                <w:rFonts w:ascii="Times New Roman" w:eastAsia="Times New Roman"/>
                <w:b/>
                <w:color w:val="FFFFFF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FFFFFF"/>
                <w:spacing w:val="-2"/>
                <w:sz w:val="24"/>
              </w:rPr>
              <w:t>操作处置与储存</w:t>
            </w:r>
            <w:proofErr w:type="spellEnd"/>
          </w:p>
        </w:tc>
      </w:tr>
    </w:tbl>
    <w:p w14:paraId="6A4A09BD" w14:textId="77777777" w:rsidR="00994158" w:rsidRDefault="00994158">
      <w:pPr>
        <w:pStyle w:val="a3"/>
        <w:rPr>
          <w:rFonts w:ascii="Arial MT" w:hint="eastAsia"/>
        </w:rPr>
      </w:pPr>
    </w:p>
    <w:p w14:paraId="3564764C" w14:textId="77777777" w:rsidR="00994158" w:rsidRDefault="00994158">
      <w:pPr>
        <w:pStyle w:val="a3"/>
        <w:rPr>
          <w:rFonts w:ascii="Arial MT" w:hint="eastAsia"/>
        </w:rPr>
      </w:pPr>
    </w:p>
    <w:p w14:paraId="6A1B04E5" w14:textId="77777777" w:rsidR="00994158" w:rsidRDefault="00994158">
      <w:pPr>
        <w:pStyle w:val="a3"/>
        <w:rPr>
          <w:rFonts w:ascii="Arial MT" w:hint="eastAsia"/>
        </w:rPr>
      </w:pPr>
    </w:p>
    <w:p w14:paraId="2997A361" w14:textId="77777777" w:rsidR="00994158" w:rsidRDefault="00994158">
      <w:pPr>
        <w:pStyle w:val="a3"/>
        <w:rPr>
          <w:rFonts w:ascii="Arial MT" w:hint="eastAsia"/>
        </w:rPr>
      </w:pPr>
    </w:p>
    <w:p w14:paraId="39638014" w14:textId="77777777" w:rsidR="00994158" w:rsidRDefault="00994158">
      <w:pPr>
        <w:pStyle w:val="a3"/>
        <w:rPr>
          <w:rFonts w:ascii="Arial MT" w:hint="eastAsia"/>
        </w:rPr>
      </w:pPr>
    </w:p>
    <w:p w14:paraId="39354FD0" w14:textId="77777777" w:rsidR="00994158" w:rsidRDefault="00994158">
      <w:pPr>
        <w:pStyle w:val="a3"/>
        <w:rPr>
          <w:rFonts w:ascii="Arial MT" w:hint="eastAsia"/>
        </w:rPr>
      </w:pPr>
    </w:p>
    <w:p w14:paraId="4D43C284" w14:textId="77777777" w:rsidR="00994158" w:rsidRDefault="00994158">
      <w:pPr>
        <w:pStyle w:val="a3"/>
        <w:rPr>
          <w:rFonts w:ascii="Arial MT" w:hint="eastAsia"/>
        </w:rPr>
      </w:pPr>
    </w:p>
    <w:p w14:paraId="3B8A27A2" w14:textId="77777777" w:rsidR="00994158" w:rsidRDefault="00994158">
      <w:pPr>
        <w:pStyle w:val="a3"/>
        <w:rPr>
          <w:rFonts w:ascii="Arial MT" w:hint="eastAsia"/>
        </w:rPr>
      </w:pPr>
    </w:p>
    <w:p w14:paraId="3E1F37FC" w14:textId="77777777" w:rsidR="00994158" w:rsidRDefault="00994158">
      <w:pPr>
        <w:pStyle w:val="a3"/>
        <w:rPr>
          <w:rFonts w:ascii="Arial MT" w:hint="eastAsia"/>
        </w:rPr>
      </w:pPr>
    </w:p>
    <w:p w14:paraId="4EB398FC" w14:textId="77777777" w:rsidR="00994158" w:rsidRDefault="00994158">
      <w:pPr>
        <w:pStyle w:val="a3"/>
        <w:rPr>
          <w:rFonts w:ascii="Arial MT" w:hint="eastAsia"/>
        </w:rPr>
      </w:pPr>
    </w:p>
    <w:p w14:paraId="5B00DE9A" w14:textId="77777777" w:rsidR="00994158" w:rsidRDefault="00994158">
      <w:pPr>
        <w:pStyle w:val="a3"/>
        <w:rPr>
          <w:rFonts w:ascii="Arial MT" w:hint="eastAsia"/>
        </w:rPr>
      </w:pPr>
    </w:p>
    <w:p w14:paraId="4B6898BB" w14:textId="77777777" w:rsidR="00994158" w:rsidRDefault="00994158">
      <w:pPr>
        <w:pStyle w:val="a3"/>
        <w:rPr>
          <w:rFonts w:ascii="Arial MT" w:hint="eastAsia"/>
        </w:rPr>
      </w:pPr>
    </w:p>
    <w:p w14:paraId="06B80F29" w14:textId="77777777" w:rsidR="00994158" w:rsidRDefault="00994158">
      <w:pPr>
        <w:pStyle w:val="a3"/>
        <w:rPr>
          <w:rFonts w:ascii="Arial MT" w:hint="eastAsia"/>
        </w:rPr>
      </w:pPr>
    </w:p>
    <w:p w14:paraId="5E2A4779" w14:textId="77777777" w:rsidR="00994158" w:rsidRDefault="00994158">
      <w:pPr>
        <w:pStyle w:val="a3"/>
        <w:rPr>
          <w:rFonts w:ascii="Arial MT" w:hint="eastAsia"/>
        </w:rPr>
      </w:pPr>
    </w:p>
    <w:p w14:paraId="1704D3E9" w14:textId="77777777" w:rsidR="00994158" w:rsidRDefault="00994158">
      <w:pPr>
        <w:pStyle w:val="a3"/>
        <w:rPr>
          <w:rFonts w:ascii="Arial MT" w:hint="eastAsia"/>
        </w:rPr>
      </w:pPr>
    </w:p>
    <w:p w14:paraId="2F425B27" w14:textId="77777777" w:rsidR="00994158" w:rsidRDefault="00994158">
      <w:pPr>
        <w:pStyle w:val="a3"/>
        <w:spacing w:before="63"/>
        <w:rPr>
          <w:rFonts w:ascii="Arial MT" w:hint="eastAsia"/>
        </w:rPr>
      </w:pPr>
    </w:p>
    <w:p w14:paraId="1FAFA1EA" w14:textId="77777777" w:rsidR="00994158" w:rsidRDefault="00994158">
      <w:pPr>
        <w:pStyle w:val="a3"/>
        <w:rPr>
          <w:rFonts w:ascii="Arial MT" w:hint="eastAsia"/>
        </w:rPr>
      </w:pPr>
    </w:p>
    <w:p w14:paraId="2FE35112" w14:textId="77777777" w:rsidR="00994158" w:rsidRDefault="00994158">
      <w:pPr>
        <w:pStyle w:val="a3"/>
        <w:rPr>
          <w:rFonts w:ascii="Arial MT" w:hint="eastAsia"/>
        </w:rPr>
      </w:pPr>
    </w:p>
    <w:p w14:paraId="3EA9E8D2" w14:textId="77777777" w:rsidR="00994158" w:rsidRDefault="00994158">
      <w:pPr>
        <w:pStyle w:val="a3"/>
        <w:rPr>
          <w:rFonts w:ascii="Arial MT" w:hint="eastAsia"/>
        </w:rPr>
      </w:pPr>
    </w:p>
    <w:p w14:paraId="17558C7E" w14:textId="77777777" w:rsidR="00994158" w:rsidRDefault="00994158">
      <w:pPr>
        <w:pStyle w:val="a3"/>
        <w:rPr>
          <w:rFonts w:ascii="Arial MT" w:hint="eastAsia"/>
        </w:rPr>
      </w:pPr>
    </w:p>
    <w:p w14:paraId="47FB8D33" w14:textId="77777777" w:rsidR="00994158" w:rsidRDefault="00994158">
      <w:pPr>
        <w:pStyle w:val="a3"/>
        <w:rPr>
          <w:rFonts w:ascii="Arial MT" w:hint="eastAsia"/>
        </w:rPr>
      </w:pPr>
    </w:p>
    <w:p w14:paraId="1864A5B0" w14:textId="77777777" w:rsidR="00994158" w:rsidRDefault="00994158">
      <w:pPr>
        <w:pStyle w:val="a3"/>
        <w:rPr>
          <w:rFonts w:ascii="Arial MT" w:hint="eastAsia"/>
        </w:rPr>
      </w:pPr>
    </w:p>
    <w:p w14:paraId="68350157" w14:textId="77777777" w:rsidR="00994158" w:rsidRDefault="00994158">
      <w:pPr>
        <w:pStyle w:val="a3"/>
        <w:rPr>
          <w:rFonts w:ascii="Arial MT" w:hint="eastAsia"/>
        </w:rPr>
      </w:pPr>
    </w:p>
    <w:p w14:paraId="54814D7B" w14:textId="77777777" w:rsidR="00994158" w:rsidRDefault="00994158">
      <w:pPr>
        <w:pStyle w:val="a3"/>
        <w:spacing w:before="73"/>
        <w:rPr>
          <w:rFonts w:ascii="Arial MT" w:hint="eastAsia"/>
        </w:rPr>
      </w:pPr>
    </w:p>
    <w:p w14:paraId="7F865094" w14:textId="77777777" w:rsidR="00994158" w:rsidRDefault="00994158">
      <w:pPr>
        <w:pStyle w:val="a3"/>
        <w:rPr>
          <w:rFonts w:ascii="Arial MT" w:hint="eastAsia"/>
        </w:rPr>
      </w:pPr>
    </w:p>
    <w:p w14:paraId="5ECE495B" w14:textId="77777777" w:rsidR="00994158" w:rsidRDefault="00994158">
      <w:pPr>
        <w:pStyle w:val="a3"/>
        <w:rPr>
          <w:rFonts w:ascii="Arial MT" w:hint="eastAsia"/>
        </w:rPr>
      </w:pPr>
    </w:p>
    <w:p w14:paraId="2AE1112F" w14:textId="77777777" w:rsidR="00994158" w:rsidRDefault="00994158">
      <w:pPr>
        <w:pStyle w:val="a3"/>
        <w:rPr>
          <w:rFonts w:ascii="Arial MT" w:hint="eastAsia"/>
        </w:rPr>
      </w:pPr>
    </w:p>
    <w:p w14:paraId="175D0BD9" w14:textId="77777777" w:rsidR="00994158" w:rsidRDefault="00000000">
      <w:pPr>
        <w:pStyle w:val="a3"/>
        <w:rPr>
          <w:rFonts w:ascii="Arial MT"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4656" behindDoc="0" locked="0" layoutInCell="1" allowOverlap="1" wp14:anchorId="600B9BFF" wp14:editId="386C822B">
            <wp:simplePos x="0" y="0"/>
            <wp:positionH relativeFrom="column">
              <wp:posOffset>38735</wp:posOffset>
            </wp:positionH>
            <wp:positionV relativeFrom="paragraph">
              <wp:posOffset>-1068070</wp:posOffset>
            </wp:positionV>
            <wp:extent cx="1008380" cy="393700"/>
            <wp:effectExtent l="0" t="0" r="12700" b="2540"/>
            <wp:wrapSquare wrapText="bothSides"/>
            <wp:docPr id="17" name="图片 17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page" w:tblpX="1407" w:tblpY="10"/>
        <w:tblOverlap w:val="never"/>
        <w:tblW w:w="9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6F6FDE74" w14:textId="77777777">
        <w:trPr>
          <w:trHeight w:val="319"/>
        </w:trPr>
        <w:tc>
          <w:tcPr>
            <w:tcW w:w="9192" w:type="dxa"/>
            <w:shd w:val="clear" w:color="auto" w:fill="0000FF"/>
          </w:tcPr>
          <w:p w14:paraId="679C3A27" w14:textId="77777777" w:rsidR="00994158" w:rsidRDefault="00000000">
            <w:pPr>
              <w:pStyle w:val="TableParagraph"/>
              <w:spacing w:line="298" w:lineRule="exact"/>
              <w:ind w:left="16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8</w:t>
            </w:r>
            <w:r>
              <w:rPr>
                <w:rFonts w:ascii="Times New Roman" w:eastAsia="Times New Roman"/>
                <w:b/>
                <w:color w:val="FFFFFF"/>
                <w:spacing w:val="4"/>
                <w:sz w:val="24"/>
              </w:rPr>
              <w:t xml:space="preserve"> </w:t>
            </w:r>
            <w:proofErr w:type="spellStart"/>
            <w:r>
              <w:rPr>
                <w:color w:val="FFFFFF"/>
                <w:spacing w:val="-2"/>
                <w:sz w:val="24"/>
              </w:rPr>
              <w:t>接触控制和个体防护</w:t>
            </w:r>
            <w:proofErr w:type="spellEnd"/>
          </w:p>
        </w:tc>
      </w:tr>
    </w:tbl>
    <w:p w14:paraId="31B604BF" w14:textId="77777777" w:rsidR="00994158" w:rsidRDefault="00994158">
      <w:pPr>
        <w:pStyle w:val="a3"/>
        <w:rPr>
          <w:rFonts w:ascii="Arial MT" w:hint="eastAsia"/>
        </w:rPr>
      </w:pPr>
    </w:p>
    <w:p w14:paraId="2EE0EFED" w14:textId="77777777" w:rsidR="00994158" w:rsidRDefault="00994158">
      <w:pPr>
        <w:pStyle w:val="a3"/>
        <w:rPr>
          <w:rFonts w:ascii="Arial MT" w:hint="eastAsia"/>
        </w:rPr>
      </w:pPr>
    </w:p>
    <w:p w14:paraId="06611717" w14:textId="77777777" w:rsidR="00994158" w:rsidRDefault="00994158">
      <w:pPr>
        <w:pStyle w:val="a3"/>
        <w:rPr>
          <w:rFonts w:ascii="Arial MT" w:hint="eastAsia"/>
        </w:rPr>
      </w:pPr>
    </w:p>
    <w:p w14:paraId="55BF857A" w14:textId="77777777" w:rsidR="00994158" w:rsidRDefault="00994158">
      <w:pPr>
        <w:pStyle w:val="a3"/>
        <w:rPr>
          <w:rFonts w:ascii="Arial MT" w:hint="eastAsia"/>
        </w:rPr>
      </w:pPr>
    </w:p>
    <w:p w14:paraId="2F707509" w14:textId="77777777" w:rsidR="00994158" w:rsidRDefault="00994158">
      <w:pPr>
        <w:pStyle w:val="a3"/>
        <w:rPr>
          <w:rFonts w:ascii="Arial MT" w:hint="eastAsia"/>
        </w:rPr>
      </w:pPr>
    </w:p>
    <w:p w14:paraId="08469A56" w14:textId="77777777" w:rsidR="00994158" w:rsidRDefault="00994158">
      <w:pPr>
        <w:pStyle w:val="a3"/>
        <w:rPr>
          <w:rFonts w:ascii="Arial MT" w:hint="eastAsia"/>
        </w:rPr>
      </w:pPr>
    </w:p>
    <w:p w14:paraId="179B9456" w14:textId="77777777" w:rsidR="00994158" w:rsidRDefault="00994158">
      <w:pPr>
        <w:pStyle w:val="a3"/>
        <w:spacing w:before="175" w:after="1"/>
        <w:rPr>
          <w:rFonts w:ascii="Arial MT" w:hint="eastAsia"/>
        </w:rPr>
      </w:pPr>
    </w:p>
    <w:p w14:paraId="46965878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10CCDA66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1DE336A0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30B35B1D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6BBB29D8" w14:textId="77777777" w:rsidR="00994158" w:rsidRDefault="00994158">
      <w:pPr>
        <w:pStyle w:val="TableParagraph"/>
        <w:spacing w:line="298" w:lineRule="exact"/>
        <w:rPr>
          <w:rFonts w:hint="eastAsia"/>
          <w:sz w:val="24"/>
        </w:rPr>
      </w:pPr>
    </w:p>
    <w:p w14:paraId="06413A29" w14:textId="77777777" w:rsidR="00994158" w:rsidRDefault="00000000">
      <w:pPr>
        <w:pStyle w:val="TableParagraph"/>
        <w:spacing w:line="298" w:lineRule="exact"/>
        <w:rPr>
          <w:rFonts w:hint="eastAsia"/>
          <w:sz w:val="24"/>
        </w:rPr>
        <w:sectPr w:rsidR="00994158">
          <w:headerReference w:type="default" r:id="rId11"/>
          <w:footerReference w:type="default" r:id="rId12"/>
          <w:pgSz w:w="11910" w:h="16840"/>
          <w:pgMar w:top="1700" w:right="992" w:bottom="20" w:left="992" w:header="0" w:footer="0" w:gutter="0"/>
          <w:cols w:space="720"/>
        </w:sectPr>
      </w:pP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56704" behindDoc="1" locked="0" layoutInCell="1" allowOverlap="1" wp14:anchorId="35CA811D" wp14:editId="34C8190A">
                <wp:simplePos x="0" y="0"/>
                <wp:positionH relativeFrom="page">
                  <wp:posOffset>1119505</wp:posOffset>
                </wp:positionH>
                <wp:positionV relativeFrom="paragraph">
                  <wp:posOffset>2218690</wp:posOffset>
                </wp:positionV>
                <wp:extent cx="502920" cy="501650"/>
                <wp:effectExtent l="0" t="0" r="0" b="16510"/>
                <wp:wrapTopAndBottom/>
                <wp:docPr id="118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" cy="501650"/>
                          <a:chOff x="0" y="0"/>
                          <a:chExt cx="502920" cy="501650"/>
                        </a:xfrm>
                      </wpg:grpSpPr>
                      <pic:pic xmlns:pic="http://schemas.openxmlformats.org/drawingml/2006/picture">
                        <pic:nvPicPr>
                          <pic:cNvPr id="119" name="Image 6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19" cy="4998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Graphic 62"/>
                        <wps:cNvSpPr/>
                        <wps:spPr>
                          <a:xfrm>
                            <a:off x="219456" y="500633"/>
                            <a:ext cx="66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40">
                                <a:moveTo>
                                  <a:pt x="0" y="0"/>
                                </a:moveTo>
                                <a:lnTo>
                                  <a:pt x="65531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FEFEF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8A4E90" id="Group 60" o:spid="_x0000_s1026" style="position:absolute;margin-left:88.15pt;margin-top:174.7pt;width:39.6pt;height:39.5pt;z-index:-251659776;mso-wrap-distance-left:0;mso-wrap-distance-right:0;mso-position-horizontal-relative:page" coordsize="502920,501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1" o:spid="_x0000_s1027" type="#_x0000_t75" style="position:absolute;width:502919;height:499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">
                  <v:imagedata r:id="rId14" o:title=""/>
                </v:shape>
                <v:shape id="Graphic 62" o:spid="_x0000_s1028" style="position:absolute;left:219456;top:500633;width:66040;height:1270;visibility:visible;mso-wrap-style:square;v-text-anchor:top" coordsize="660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" path="m,l65531,e" filled="f" strokecolor="#fefefe" strokeweight=".12pt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7B7576DC" wp14:editId="645DDB24">
                <wp:simplePos x="0" y="0"/>
                <wp:positionH relativeFrom="page">
                  <wp:posOffset>1106805</wp:posOffset>
                </wp:positionH>
                <wp:positionV relativeFrom="paragraph">
                  <wp:posOffset>29210</wp:posOffset>
                </wp:positionV>
                <wp:extent cx="502920" cy="502920"/>
                <wp:effectExtent l="0" t="0" r="0" b="15240"/>
                <wp:wrapTopAndBottom/>
                <wp:docPr id="113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" cy="502920"/>
                          <a:chOff x="0" y="0"/>
                          <a:chExt cx="502920" cy="502920"/>
                        </a:xfrm>
                      </wpg:grpSpPr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19" cy="50139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219456" y="502158"/>
                            <a:ext cx="66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40">
                                <a:moveTo>
                                  <a:pt x="0" y="0"/>
                                </a:moveTo>
                                <a:lnTo>
                                  <a:pt x="65531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FEFEF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E5DBD8" id="Group 57" o:spid="_x0000_s1026" style="position:absolute;margin-left:87.15pt;margin-top:2.3pt;width:39.6pt;height:39.6pt;z-index:-251660800;mso-wrap-distance-left:0;mso-wrap-distance-right:0;mso-position-horizontal-relative:page" coordsize="502920,5029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">
                <v:shape id="Image 58" o:spid="_x0000_s1027" type="#_x0000_t75" style="position:absolute;width:502919;height:5013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">
                  <v:imagedata r:id="rId16" o:title=""/>
                </v:shape>
                <v:shape id="Graphic 59" o:spid="_x0000_s1028" style="position:absolute;left:219456;top:502158;width:66040;height:1270;visibility:visible;mso-wrap-style:square;v-text-anchor:top" coordsize="660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" path="m,l65531,e" filled="f" strokecolor="#fefefe" strokeweight=".12pt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FACF2C7" wp14:editId="28EAC26B">
                <wp:simplePos x="0" y="0"/>
                <wp:positionH relativeFrom="column">
                  <wp:posOffset>58420</wp:posOffset>
                </wp:positionH>
                <wp:positionV relativeFrom="paragraph">
                  <wp:posOffset>-2384425</wp:posOffset>
                </wp:positionV>
                <wp:extent cx="6169660" cy="6532245"/>
                <wp:effectExtent l="4445" t="4445" r="13335" b="16510"/>
                <wp:wrapNone/>
                <wp:docPr id="108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653224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41E95D4B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30ACCB1B" w14:textId="77777777" w:rsidR="00994158" w:rsidRDefault="00994158">
                            <w:pPr>
                              <w:spacing w:before="122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6FF8A1DF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控制参数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：无</w:t>
                            </w:r>
                          </w:p>
                          <w:p w14:paraId="3066EAC3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法规信息</w:t>
                            </w:r>
                          </w:p>
                          <w:p w14:paraId="77491354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PEL (US)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Guide to Occupational Exposure Values (OSHA PELs) </w:t>
                            </w:r>
                          </w:p>
                          <w:p w14:paraId="49776B36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REL (US)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Guide to Occupational Exposure Values (NIOSH RELs) </w:t>
                            </w:r>
                          </w:p>
                          <w:p w14:paraId="0558CD77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TLV (US)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Guide to Occupational Exposure Values (TLV)</w:t>
                            </w:r>
                          </w:p>
                          <w:p w14:paraId="3ACEEF59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OEL (CN)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GBZ2.1-2007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工作场所有害因素职业接触限值</w:t>
                            </w:r>
                          </w:p>
                          <w:p w14:paraId="2FC10E1D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额外的资料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制作期间有效的清单将作为基础来使用。</w:t>
                            </w:r>
                          </w:p>
                          <w:p w14:paraId="1C472DC7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接触控制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根据第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部分所列的成分信息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建议在职业接触控制方面采用以下安全措施</w:t>
                            </w:r>
                          </w:p>
                          <w:p w14:paraId="71B3EA74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适当的技术控制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有关技术设施设计的资料请参阅第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部分。</w:t>
                            </w:r>
                          </w:p>
                          <w:p w14:paraId="1E366911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个人防护设备</w:t>
                            </w:r>
                          </w:p>
                          <w:p w14:paraId="28696DA5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呼吸系统防护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不要求。</w:t>
                            </w:r>
                          </w:p>
                          <w:p w14:paraId="6FA01CD1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手部防护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</w:p>
                          <w:p w14:paraId="6C7E81DF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4C494345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ind w:firstLineChars="800" w:firstLine="16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31A68044" w14:textId="77777777" w:rsidR="00994158" w:rsidRDefault="00000000">
                            <w:pPr>
                              <w:tabs>
                                <w:tab w:val="left" w:pos="598"/>
                              </w:tabs>
                              <w:ind w:firstLineChars="800" w:firstLine="16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保护手套</w:t>
                            </w:r>
                          </w:p>
                          <w:p w14:paraId="5B936E25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41F5592F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手套的物料必须是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渗透性的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且能抵抗该产品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物质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添加剂。</w:t>
                            </w:r>
                          </w:p>
                          <w:p w14:paraId="7C6B2E72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基于缺乏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测试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对于产品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制剂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化学混合物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并不会提供手套材料的建议。选择手套材料时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请注意材料的渗透时间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渗滤率和降解参数。</w:t>
                            </w:r>
                          </w:p>
                          <w:p w14:paraId="36E1CB78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手套材料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:</w:t>
                            </w:r>
                          </w:p>
                          <w:p w14:paraId="0F477E68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选择合适的手套不单取决于材料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亦取决于质量特征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以及来自哪一间生产厂家。因为该产品是由很多材料配制而成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手套材料的抵抗力并不可预计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所以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必须在使用之前进行检查。</w:t>
                            </w:r>
                          </w:p>
                          <w:p w14:paraId="44C91E05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渗入手套材料的时间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请向劳保手套生产厂家获取准确的破裂时间并观察实际的破裂时间。</w:t>
                            </w:r>
                          </w:p>
                          <w:p w14:paraId="72916F2B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眼睛防护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不要求。</w:t>
                            </w:r>
                          </w:p>
                          <w:p w14:paraId="5062BE27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皮肤及身体防护：</w:t>
                            </w:r>
                          </w:p>
                          <w:p w14:paraId="7725CFFB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00A8CD05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ind w:left="498" w:firstLineChars="600" w:firstLine="12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66CDDD9B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ind w:left="498" w:firstLineChars="600" w:firstLine="12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02BB6445" w14:textId="77777777" w:rsidR="00994158" w:rsidRDefault="00000000">
                            <w:pPr>
                              <w:tabs>
                                <w:tab w:val="left" w:pos="598"/>
                              </w:tabs>
                              <w:ind w:left="498" w:firstLineChars="600" w:firstLine="12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穿着保护性衣服</w:t>
                            </w:r>
                          </w:p>
                          <w:p w14:paraId="6A026BA7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79E8D589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7454E0E0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7743F82B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05948123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2D2AC467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5CBD6F18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6A5BD717" w14:textId="77777777" w:rsidR="00994158" w:rsidRDefault="00994158">
                            <w:pPr>
                              <w:pStyle w:val="a3"/>
                              <w:tabs>
                                <w:tab w:val="left" w:pos="588"/>
                              </w:tabs>
                              <w:spacing w:line="241" w:lineRule="exact"/>
                              <w:ind w:left="488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ACF2C7" id="_x0000_s1033" type="#_x0000_t202" style="position:absolute;left:0;text-align:left;margin-left:4.6pt;margin-top:-187.75pt;width:485.8pt;height:514.3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" filled="f" strokecolor="blue">
                <v:textbox inset="0,0,0,0">
                  <w:txbxContent>
                    <w:p w14:paraId="41E95D4B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30ACCB1B" w14:textId="77777777" w:rsidR="00994158" w:rsidRDefault="00994158">
                      <w:pPr>
                        <w:spacing w:before="122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6FF8A1DF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控制参数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：无</w:t>
                      </w:r>
                    </w:p>
                    <w:p w14:paraId="3066EAC3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法规信息</w:t>
                      </w:r>
                    </w:p>
                    <w:p w14:paraId="77491354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PEL (US)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Guide to Occupational Exposure Values (OSHA PELs) </w:t>
                      </w:r>
                    </w:p>
                    <w:p w14:paraId="49776B36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REL (US)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Guide to Occupational Exposure Values (NIOSH RELs) </w:t>
                      </w:r>
                    </w:p>
                    <w:p w14:paraId="0558CD77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TLV (US)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Guide to Occupational Exposure Values (TLV)</w:t>
                      </w:r>
                    </w:p>
                    <w:p w14:paraId="3ACEEF59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OEL (CN)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GBZ2.1-2007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工作场所有害因素职业接触限值</w:t>
                      </w:r>
                    </w:p>
                    <w:p w14:paraId="2FC10E1D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额外的资料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制作期间有效的清单将作为基础来使用。</w:t>
                      </w:r>
                    </w:p>
                    <w:p w14:paraId="1C472DC7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接触控制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根据第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部分所列的成分信息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建议在职业接触控制方面采用以下安全措施</w:t>
                      </w:r>
                    </w:p>
                    <w:p w14:paraId="71B3EA74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适当的技术控制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有关技术设施设计的资料请参阅第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部分。</w:t>
                      </w:r>
                    </w:p>
                    <w:p w14:paraId="1E366911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个人防护设备</w:t>
                      </w:r>
                    </w:p>
                    <w:p w14:paraId="28696DA5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呼吸系统防护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不要求。</w:t>
                      </w:r>
                    </w:p>
                    <w:p w14:paraId="6FA01CD1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手部防护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</w:p>
                    <w:p w14:paraId="6C7E81DF" w14:textId="77777777" w:rsidR="00994158" w:rsidRDefault="00994158">
                      <w:pPr>
                        <w:tabs>
                          <w:tab w:val="left" w:pos="598"/>
                        </w:tabs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  <w:p w14:paraId="4C494345" w14:textId="77777777" w:rsidR="00994158" w:rsidRDefault="00994158">
                      <w:pPr>
                        <w:tabs>
                          <w:tab w:val="left" w:pos="598"/>
                        </w:tabs>
                        <w:ind w:firstLineChars="800" w:firstLine="16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  <w:p w14:paraId="31A68044" w14:textId="77777777" w:rsidR="00994158" w:rsidRDefault="00000000">
                      <w:pPr>
                        <w:tabs>
                          <w:tab w:val="left" w:pos="598"/>
                        </w:tabs>
                        <w:ind w:firstLineChars="800" w:firstLine="16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保护手套</w:t>
                      </w:r>
                    </w:p>
                    <w:p w14:paraId="5B936E25" w14:textId="77777777" w:rsidR="00994158" w:rsidRDefault="00994158">
                      <w:pPr>
                        <w:tabs>
                          <w:tab w:val="left" w:pos="598"/>
                        </w:tabs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  <w:p w14:paraId="41F5592F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手套的物料必须是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渗透性的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且能抵抗该产品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物质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添加剂。</w:t>
                      </w:r>
                    </w:p>
                    <w:p w14:paraId="7C6B2E72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基于缺乏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测试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对于产品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制剂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化学混合物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并不会提供手套材料的建议。选择手套材料时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请注意材料的渗透时间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渗滤率和降解参数。</w:t>
                      </w:r>
                    </w:p>
                    <w:p w14:paraId="36E1CB78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手套材料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:</w:t>
                      </w:r>
                    </w:p>
                    <w:p w14:paraId="0F477E68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选择合适的手套不单取决于材料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亦取决于质量特征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以及来自哪一间生产厂家。因为该产品是由很多材料配制而成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手套材料的抵抗力并不可预计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所以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必须在使用之前进行检查。</w:t>
                      </w:r>
                    </w:p>
                    <w:p w14:paraId="44C91E05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渗入手套材料的时间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请向劳保手套生产厂家获取准确的破裂时间并观察实际的破裂时间。</w:t>
                      </w:r>
                    </w:p>
                    <w:p w14:paraId="72916F2B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眼睛防护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不要求。</w:t>
                      </w:r>
                    </w:p>
                    <w:p w14:paraId="5062BE27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皮肤及身体防护：</w:t>
                      </w:r>
                    </w:p>
                    <w:p w14:paraId="7725CFFB" w14:textId="77777777" w:rsidR="00994158" w:rsidRDefault="00994158">
                      <w:pPr>
                        <w:tabs>
                          <w:tab w:val="left" w:pos="598"/>
                        </w:tabs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  <w:p w14:paraId="00A8CD05" w14:textId="77777777" w:rsidR="00994158" w:rsidRDefault="00994158">
                      <w:pPr>
                        <w:tabs>
                          <w:tab w:val="left" w:pos="598"/>
                        </w:tabs>
                        <w:ind w:left="498" w:firstLineChars="600" w:firstLine="12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  <w:p w14:paraId="66CDDD9B" w14:textId="77777777" w:rsidR="00994158" w:rsidRDefault="00994158">
                      <w:pPr>
                        <w:tabs>
                          <w:tab w:val="left" w:pos="598"/>
                        </w:tabs>
                        <w:ind w:left="498" w:firstLineChars="600" w:firstLine="12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  <w:p w14:paraId="02BB6445" w14:textId="77777777" w:rsidR="00994158" w:rsidRDefault="00000000">
                      <w:pPr>
                        <w:tabs>
                          <w:tab w:val="left" w:pos="598"/>
                        </w:tabs>
                        <w:ind w:left="498" w:firstLineChars="600" w:firstLine="12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穿着保护性衣服</w:t>
                      </w:r>
                    </w:p>
                    <w:p w14:paraId="6A026BA7" w14:textId="77777777" w:rsidR="00994158" w:rsidRDefault="00994158">
                      <w:pPr>
                        <w:tabs>
                          <w:tab w:val="left" w:pos="598"/>
                        </w:tabs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  <w:p w14:paraId="79E8D589" w14:textId="77777777" w:rsidR="00994158" w:rsidRDefault="00994158">
                      <w:pPr>
                        <w:tabs>
                          <w:tab w:val="left" w:pos="598"/>
                        </w:tabs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  <w:p w14:paraId="7454E0E0" w14:textId="77777777" w:rsidR="00994158" w:rsidRDefault="00994158">
                      <w:pPr>
                        <w:tabs>
                          <w:tab w:val="left" w:pos="598"/>
                        </w:tabs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  <w:p w14:paraId="7743F82B" w14:textId="77777777" w:rsidR="00994158" w:rsidRDefault="00994158">
                      <w:pPr>
                        <w:tabs>
                          <w:tab w:val="left" w:pos="598"/>
                        </w:tabs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  <w:p w14:paraId="05948123" w14:textId="77777777" w:rsidR="00994158" w:rsidRDefault="00994158">
                      <w:pPr>
                        <w:tabs>
                          <w:tab w:val="left" w:pos="598"/>
                        </w:tabs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  <w:p w14:paraId="2D2AC467" w14:textId="77777777" w:rsidR="00994158" w:rsidRDefault="00994158">
                      <w:pPr>
                        <w:tabs>
                          <w:tab w:val="left" w:pos="598"/>
                        </w:tabs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  <w:p w14:paraId="5CBD6F18" w14:textId="77777777" w:rsidR="00994158" w:rsidRDefault="00994158">
                      <w:pPr>
                        <w:tabs>
                          <w:tab w:val="left" w:pos="598"/>
                        </w:tabs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  <w:p w14:paraId="6A5BD717" w14:textId="77777777" w:rsidR="00994158" w:rsidRDefault="00994158">
                      <w:pPr>
                        <w:pStyle w:val="a3"/>
                        <w:tabs>
                          <w:tab w:val="left" w:pos="588"/>
                        </w:tabs>
                        <w:spacing w:line="241" w:lineRule="exact"/>
                        <w:ind w:left="488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60DF95" w14:textId="77777777" w:rsidR="00994158" w:rsidRDefault="00000000">
      <w:pPr>
        <w:pStyle w:val="a3"/>
        <w:spacing w:before="11"/>
        <w:rPr>
          <w:rFonts w:ascii="Arial MT" w:hint="eastAsia"/>
          <w:sz w:val="8"/>
        </w:rPr>
      </w:pPr>
      <w:r>
        <w:rPr>
          <w:noProof/>
        </w:rPr>
        <w:lastRenderedPageBreak/>
        <w:drawing>
          <wp:anchor distT="0" distB="0" distL="114300" distR="114300" simplePos="0" relativeHeight="251664896" behindDoc="0" locked="0" layoutInCell="1" allowOverlap="1" wp14:anchorId="51313BBE" wp14:editId="68CDBCB1">
            <wp:simplePos x="0" y="0"/>
            <wp:positionH relativeFrom="column">
              <wp:posOffset>38735</wp:posOffset>
            </wp:positionH>
            <wp:positionV relativeFrom="paragraph">
              <wp:posOffset>-1068070</wp:posOffset>
            </wp:positionV>
            <wp:extent cx="1008380" cy="393700"/>
            <wp:effectExtent l="0" t="0" r="12700" b="2540"/>
            <wp:wrapSquare wrapText="bothSides"/>
            <wp:docPr id="18" name="图片 18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page" w:tblpX="1407" w:tblpY="129"/>
        <w:tblOverlap w:val="never"/>
        <w:tblW w:w="9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263A2436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126E22CF" w14:textId="77777777" w:rsidR="00994158" w:rsidRDefault="00000000">
            <w:pPr>
              <w:pStyle w:val="TableParagraph"/>
              <w:spacing w:line="298" w:lineRule="exact"/>
              <w:ind w:left="16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9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FFFFFF"/>
                <w:spacing w:val="-3"/>
                <w:sz w:val="24"/>
              </w:rPr>
              <w:t>理化特性</w:t>
            </w:r>
            <w:proofErr w:type="spellEnd"/>
          </w:p>
        </w:tc>
      </w:tr>
    </w:tbl>
    <w:p w14:paraId="1F8BEA42" w14:textId="77777777" w:rsidR="00994158" w:rsidRDefault="00000000">
      <w:pPr>
        <w:pStyle w:val="a3"/>
        <w:ind w:left="105"/>
        <w:rPr>
          <w:rFonts w:ascii="Arial MT"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CCB5E2" wp14:editId="436A61F0">
                <wp:simplePos x="0" y="0"/>
                <wp:positionH relativeFrom="column">
                  <wp:posOffset>83820</wp:posOffset>
                </wp:positionH>
                <wp:positionV relativeFrom="paragraph">
                  <wp:posOffset>5080</wp:posOffset>
                </wp:positionV>
                <wp:extent cx="6169660" cy="6468110"/>
                <wp:effectExtent l="5080" t="4445" r="12700" b="19685"/>
                <wp:wrapNone/>
                <wp:docPr id="121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646811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15CB0792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28EE1ED8" w14:textId="77777777" w:rsidR="00994158" w:rsidRDefault="00994158">
                            <w:pPr>
                              <w:spacing w:before="122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5221FDCA" w14:textId="77777777" w:rsidR="00994158" w:rsidRDefault="00000000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有关基本物理及化学特性的信息</w:t>
                            </w:r>
                          </w:p>
                          <w:tbl>
                            <w:tblPr>
                              <w:tblW w:w="9193" w:type="dxa"/>
                              <w:tblInd w:w="37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178"/>
                              <w:gridCol w:w="7015"/>
                            </w:tblGrid>
                            <w:tr w:rsidR="00994158" w14:paraId="74722AD4" w14:textId="77777777">
                              <w:trPr>
                                <w:trHeight w:val="775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D12067F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336"/>
                                    </w:tabs>
                                    <w:spacing w:line="241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  <w:t>外观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  <w:t>:</w:t>
                                  </w:r>
                                </w:p>
                                <w:p w14:paraId="3790275B" w14:textId="77777777" w:rsidR="00994158" w:rsidRDefault="00000000">
                                  <w:pPr>
                                    <w:pStyle w:val="TableParagraph"/>
                                    <w:tabs>
                                      <w:tab w:val="left" w:pos="336"/>
                                    </w:tabs>
                                    <w:spacing w:before="56" w:line="208" w:lineRule="auto"/>
                                    <w:ind w:left="0" w:right="1031" w:firstLineChars="300" w:firstLine="588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pacing w:val="-4"/>
                                      <w:sz w:val="20"/>
                                      <w:lang w:eastAsia="zh-CN"/>
                                    </w:rPr>
                                    <w:t>性状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spacing w:val="-4"/>
                                      <w:sz w:val="20"/>
                                    </w:rPr>
                                    <w:t>:</w:t>
                                  </w:r>
                                </w:p>
                                <w:p w14:paraId="30429338" w14:textId="77777777" w:rsidR="00994158" w:rsidRDefault="00000000">
                                  <w:pPr>
                                    <w:pStyle w:val="TableParagraph"/>
                                    <w:spacing w:line="218" w:lineRule="exact"/>
                                    <w:ind w:left="0" w:right="725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  <w:t>颜色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  <w:p w14:paraId="051697ED" w14:textId="77777777" w:rsidR="00994158" w:rsidRDefault="00994158">
                                  <w:pPr>
                                    <w:pStyle w:val="TableParagraph"/>
                                    <w:tabs>
                                      <w:tab w:val="left" w:pos="336"/>
                                    </w:tabs>
                                    <w:spacing w:line="241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4ECF04A3" w14:textId="77777777" w:rsidR="00994158" w:rsidRDefault="00994158">
                                  <w:pPr>
                                    <w:pStyle w:val="TableParagraph"/>
                                    <w:spacing w:line="247" w:lineRule="exact"/>
                                    <w:ind w:left="28"/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</w:pPr>
                                </w:p>
                                <w:p w14:paraId="76F1BB20" w14:textId="77777777" w:rsidR="00994158" w:rsidRDefault="00000000">
                                  <w:pPr>
                                    <w:pStyle w:val="TableParagraph"/>
                                    <w:spacing w:line="247" w:lineRule="exact"/>
                                    <w:ind w:left="28"/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  <w:lang w:eastAsia="zh-CN"/>
                                    </w:rPr>
                                    <w:t>固体</w:t>
                                  </w:r>
                                </w:p>
                                <w:p w14:paraId="32A4B9A1" w14:textId="77777777" w:rsidR="00994158" w:rsidRDefault="00000000">
                                  <w:pPr>
                                    <w:pStyle w:val="TableParagraph"/>
                                    <w:spacing w:line="247" w:lineRule="exact"/>
                                    <w:ind w:left="28"/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  <w:lang w:eastAsia="zh-CN"/>
                                    </w:rPr>
                                    <w:t>根据产品规格</w:t>
                                  </w:r>
                                </w:p>
                              </w:tc>
                            </w:tr>
                            <w:tr w:rsidR="00994158" w14:paraId="138C67DE" w14:textId="77777777">
                              <w:trPr>
                                <w:trHeight w:val="553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AE202F2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336"/>
                                    </w:tabs>
                                    <w:spacing w:line="241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气味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:</w:t>
                                  </w:r>
                                </w:p>
                                <w:p w14:paraId="2B97E88A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336"/>
                                    </w:tabs>
                                    <w:spacing w:line="241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气味阈值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7DC0BBD0" w14:textId="77777777" w:rsidR="00994158" w:rsidRDefault="00000000">
                                  <w:pPr>
                                    <w:pStyle w:val="TableParagraph"/>
                                    <w:spacing w:line="247" w:lineRule="exact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无气味</w:t>
                                  </w:r>
                                  <w:proofErr w:type="spellEnd"/>
                                </w:p>
                                <w:p w14:paraId="65F217EA" w14:textId="77777777" w:rsidR="00994158" w:rsidRDefault="00000000">
                                  <w:pPr>
                                    <w:pStyle w:val="TableParagraph"/>
                                    <w:spacing w:line="247" w:lineRule="exact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无相关详细资料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65AD5CE4" w14:textId="77777777">
                              <w:trPr>
                                <w:trHeight w:val="338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C796CCB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336"/>
                                    </w:tabs>
                                    <w:spacing w:line="241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pH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值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294F639E" w14:textId="77777777" w:rsidR="00994158" w:rsidRDefault="00000000">
                                  <w:pPr>
                                    <w:pStyle w:val="TableParagraph"/>
                                    <w:spacing w:line="247" w:lineRule="exact"/>
                                    <w:ind w:left="28"/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无相关详细资料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586531FB" w14:textId="77777777">
                              <w:trPr>
                                <w:trHeight w:val="553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6D19562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336"/>
                                    </w:tabs>
                                    <w:spacing w:before="30" w:line="241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熔点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2"/>
                                      <w:sz w:val="20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凝固点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  <w:p w14:paraId="715CA26C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336"/>
                                    </w:tabs>
                                    <w:spacing w:line="241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沸点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09CFF090" w14:textId="5ECEF938" w:rsidR="00994158" w:rsidRDefault="001C6ED9">
                                  <w:pPr>
                                    <w:pStyle w:val="TableParagraph"/>
                                    <w:spacing w:before="38" w:line="221" w:lineRule="exact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0"/>
                                      <w:lang w:eastAsia="zh-CN"/>
                                    </w:rPr>
                                    <w:t>205-215</w:t>
                                  </w:r>
                                  <w:r w:rsidR="00000000">
                                    <w:rPr>
                                      <w:rFonts w:ascii="Times New Roman" w:hAnsi="Times New Roman" w:cs="Times New Roman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="00000000"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</w:rPr>
                                    <w:t>°C</w:t>
                                  </w:r>
                                </w:p>
                                <w:p w14:paraId="094C8A60" w14:textId="77777777" w:rsidR="00994158" w:rsidRDefault="00000000">
                                  <w:pPr>
                                    <w:pStyle w:val="TableParagraph"/>
                                    <w:spacing w:line="247" w:lineRule="exact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无相关详细资料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36050420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D3B515C" w14:textId="77777777" w:rsidR="00994158" w:rsidRDefault="00000000">
                                  <w:pPr>
                                    <w:pStyle w:val="TableParagraph"/>
                                    <w:spacing w:before="3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闪点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27AD14D5" w14:textId="77777777" w:rsidR="00994158" w:rsidRDefault="00000000">
                                  <w:pPr>
                                    <w:pStyle w:val="TableParagraph"/>
                                    <w:spacing w:before="25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无相关详细资料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2C5CDBFB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97C03CE" w14:textId="77777777" w:rsidR="00994158" w:rsidRDefault="00000000">
                                  <w:pPr>
                                    <w:pStyle w:val="TableParagraph"/>
                                    <w:spacing w:line="308" w:lineRule="exact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易燃性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2"/>
                                      <w:sz w:val="20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固体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2"/>
                                      <w:sz w:val="20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气体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5"/>
                                      <w:sz w:val="20"/>
                                    </w:rPr>
                                    <w:t>):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25AB0148" w14:textId="77777777" w:rsidR="00994158" w:rsidRDefault="00000000">
                                  <w:pPr>
                                    <w:pStyle w:val="TableParagraph"/>
                                    <w:spacing w:before="25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无相关详细资料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45AFB46A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1700833" w14:textId="77777777" w:rsidR="00994158" w:rsidRDefault="00000000">
                                  <w:pPr>
                                    <w:pStyle w:val="TableParagraph"/>
                                    <w:spacing w:before="3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自燃温度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41F7421A" w14:textId="77777777" w:rsidR="00994158" w:rsidRDefault="00000000">
                                  <w:pPr>
                                    <w:pStyle w:val="TableParagraph"/>
                                    <w:spacing w:before="25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无相关详细资料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303CCE1F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0A92B11" w14:textId="77777777" w:rsidR="00994158" w:rsidRDefault="00000000">
                                  <w:pPr>
                                    <w:pStyle w:val="TableParagraph"/>
                                    <w:spacing w:before="3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分解温度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74E5D582" w14:textId="77777777" w:rsidR="00994158" w:rsidRDefault="00000000">
                                  <w:pPr>
                                    <w:pStyle w:val="TableParagraph"/>
                                    <w:spacing w:before="38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&gt;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z w:val="20"/>
                                      <w:lang w:eastAsia="zh-CN"/>
                                    </w:rPr>
                                    <w:t>30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</w:rPr>
                                    <w:t>°C</w:t>
                                  </w:r>
                                </w:p>
                              </w:tc>
                            </w:tr>
                            <w:tr w:rsidR="00994158" w14:paraId="0AA95630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7BC3DE0" w14:textId="77777777" w:rsidR="00994158" w:rsidRDefault="00000000">
                                  <w:pPr>
                                    <w:pStyle w:val="TableParagraph"/>
                                    <w:spacing w:before="3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自燃性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7B9E8034" w14:textId="77777777" w:rsidR="00994158" w:rsidRDefault="00000000">
                                  <w:pPr>
                                    <w:pStyle w:val="TableParagraph"/>
                                    <w:spacing w:before="25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无相关详细资料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29533AF8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D5C1654" w14:textId="77777777" w:rsidR="00994158" w:rsidRDefault="00000000">
                                  <w:pPr>
                                    <w:pStyle w:val="TableParagraph"/>
                                    <w:spacing w:before="3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爆炸的危险性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70D15267" w14:textId="77777777" w:rsidR="00994158" w:rsidRDefault="00000000">
                                  <w:pPr>
                                    <w:pStyle w:val="TableParagraph"/>
                                    <w:spacing w:before="25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无相关详细资料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673B9E75" w14:textId="77777777">
                              <w:trPr>
                                <w:trHeight w:val="1002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90A182D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336"/>
                                    </w:tabs>
                                    <w:spacing w:before="56" w:line="208" w:lineRule="auto"/>
                                    <w:ind w:right="1031" w:firstLine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爆炸限值下限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4"/>
                                      <w:sz w:val="20"/>
                                    </w:rPr>
                                    <w:t>:</w:t>
                                  </w:r>
                                </w:p>
                                <w:p w14:paraId="134E7F9F" w14:textId="77777777" w:rsidR="00994158" w:rsidRDefault="00000000">
                                  <w:pPr>
                                    <w:pStyle w:val="TableParagraph"/>
                                    <w:spacing w:line="218" w:lineRule="exact"/>
                                    <w:ind w:left="0" w:right="725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上限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  <w:p w14:paraId="4582A13F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100"/>
                                    </w:tabs>
                                    <w:spacing w:line="241" w:lineRule="exact"/>
                                    <w:ind w:left="100" w:right="725" w:hanging="10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氧化性质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3F70C75A" w14:textId="77777777" w:rsidR="00994158" w:rsidRDefault="00994158">
                                  <w:pPr>
                                    <w:pStyle w:val="TableParagraph"/>
                                    <w:spacing w:before="42"/>
                                    <w:ind w:left="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</w:p>
                                <w:p w14:paraId="649C9CE3" w14:textId="77777777" w:rsidR="00994158" w:rsidRDefault="00000000">
                                  <w:pPr>
                                    <w:pStyle w:val="TableParagraph"/>
                                    <w:spacing w:line="211" w:lineRule="auto"/>
                                    <w:ind w:left="28" w:right="5584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无相关详细资料无相关详细资料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  <w:lang w:eastAsia="zh-CN"/>
                                    </w:rPr>
                                    <w:t>无相关详细资料</w:t>
                                  </w:r>
                                </w:p>
                              </w:tc>
                            </w:tr>
                            <w:tr w:rsidR="00994158" w14:paraId="7BDE25D0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53AE137" w14:textId="77777777" w:rsidR="00994158" w:rsidRDefault="00000000">
                                  <w:pPr>
                                    <w:pStyle w:val="TableParagraph"/>
                                    <w:spacing w:before="3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蒸气压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6EDEFEB4" w14:textId="77777777" w:rsidR="00994158" w:rsidRDefault="00000000">
                                  <w:pPr>
                                    <w:pStyle w:val="TableParagraph"/>
                                    <w:spacing w:before="25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无相关详细资料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6AECF5EB" w14:textId="77777777">
                              <w:trPr>
                                <w:trHeight w:val="1005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45DA875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9"/>
                                    </w:numPr>
                                    <w:tabs>
                                      <w:tab w:val="left" w:pos="336"/>
                                    </w:tabs>
                                    <w:spacing w:before="30" w:line="241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密度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  <w:p w14:paraId="681448C6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9"/>
                                    </w:numPr>
                                    <w:tabs>
                                      <w:tab w:val="left" w:pos="336"/>
                                    </w:tabs>
                                    <w:spacing w:line="226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相对密度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  <w:p w14:paraId="6D38BD93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9"/>
                                    </w:numPr>
                                    <w:tabs>
                                      <w:tab w:val="left" w:pos="336"/>
                                    </w:tabs>
                                    <w:spacing w:line="226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蒸气密度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  <w:p w14:paraId="34CDB4F4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9"/>
                                    </w:numPr>
                                    <w:tabs>
                                      <w:tab w:val="left" w:pos="336"/>
                                    </w:tabs>
                                    <w:spacing w:line="241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蒸发速率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52A3B48E" w14:textId="77777777" w:rsidR="00994158" w:rsidRDefault="00000000">
                                  <w:pPr>
                                    <w:pStyle w:val="TableParagraph"/>
                                    <w:spacing w:before="25" w:line="248" w:lineRule="exact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无相关详细资料</w:t>
                                  </w:r>
                                  <w:proofErr w:type="spellEnd"/>
                                </w:p>
                                <w:p w14:paraId="6D52831A" w14:textId="77777777" w:rsidR="00994158" w:rsidRDefault="00000000">
                                  <w:pPr>
                                    <w:pStyle w:val="TableParagraph"/>
                                    <w:spacing w:line="212" w:lineRule="exact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pacing w:val="-4"/>
                                      <w:sz w:val="20"/>
                                      <w:lang w:eastAsia="zh-CN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4</w:t>
                                  </w:r>
                                </w:p>
                                <w:p w14:paraId="117C5C48" w14:textId="77777777" w:rsidR="00994158" w:rsidRDefault="00000000">
                                  <w:pPr>
                                    <w:pStyle w:val="TableParagraph"/>
                                    <w:spacing w:before="15" w:line="211" w:lineRule="auto"/>
                                    <w:ind w:left="28" w:right="5584"/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无相关详细资料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  <w:lang w:eastAsia="zh-CN"/>
                                    </w:rPr>
                                    <w:t>无相关详细资料</w:t>
                                  </w:r>
                                </w:p>
                              </w:tc>
                            </w:tr>
                            <w:tr w:rsidR="00994158" w14:paraId="0E960641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FA32851" w14:textId="77777777" w:rsidR="00994158" w:rsidRDefault="00000000">
                                  <w:pPr>
                                    <w:pStyle w:val="TableParagraph"/>
                                    <w:spacing w:before="56" w:line="208" w:lineRule="auto"/>
                                    <w:ind w:left="488" w:right="571" w:hanging="252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溶解性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2"/>
                                      <w:sz w:val="20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溶混性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6"/>
                                      <w:sz w:val="20"/>
                                    </w:rPr>
                                    <w:t>水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6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514E6D49" w14:textId="77777777" w:rsidR="00994158" w:rsidRDefault="00994158">
                                  <w:pPr>
                                    <w:pStyle w:val="TableParagraph"/>
                                    <w:spacing w:before="18"/>
                                    <w:ind w:left="0"/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</w:pPr>
                                </w:p>
                                <w:p w14:paraId="48C37CC2" w14:textId="77777777" w:rsidR="00994158" w:rsidRDefault="00000000">
                                  <w:pPr>
                                    <w:pStyle w:val="TableParagraph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不溶于水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spacing w:val="-2"/>
                                      <w:sz w:val="20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  <w:lang w:eastAsia="zh-CN"/>
                                    </w:rPr>
                                    <w:t>可溶于有机溶剂</w:t>
                                  </w:r>
                                </w:p>
                              </w:tc>
                            </w:tr>
                            <w:tr w:rsidR="00994158" w14:paraId="254FA2E6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C7AB50B" w14:textId="77777777" w:rsidR="00994158" w:rsidRDefault="00000000">
                                  <w:pPr>
                                    <w:pStyle w:val="TableParagraph"/>
                                    <w:spacing w:before="3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2"/>
                                      <w:sz w:val="20"/>
                                    </w:rPr>
                                    <w:t>n-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辛醇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2"/>
                                      <w:sz w:val="20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水分配系数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7A804122" w14:textId="77777777" w:rsidR="00994158" w:rsidRDefault="00000000">
                                  <w:pPr>
                                    <w:pStyle w:val="TableParagraph"/>
                                    <w:spacing w:before="25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无相关详细资料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6459A026" w14:textId="77777777">
                              <w:trPr>
                                <w:trHeight w:val="777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B291A9B" w14:textId="77777777" w:rsidR="00994158" w:rsidRDefault="00000000">
                                  <w:pPr>
                                    <w:pStyle w:val="TableParagraph"/>
                                    <w:spacing w:before="30" w:line="240" w:lineRule="exact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11"/>
                                      <w:sz w:val="20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黏度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  <w:lang w:eastAsia="zh-CN"/>
                                    </w:rPr>
                                    <w:t>:</w:t>
                                  </w:r>
                                </w:p>
                                <w:p w14:paraId="72EEB054" w14:textId="77777777" w:rsidR="00994158" w:rsidRDefault="00000000">
                                  <w:pPr>
                                    <w:pStyle w:val="TableParagraph"/>
                                    <w:spacing w:before="7" w:line="211" w:lineRule="auto"/>
                                    <w:ind w:left="488" w:right="81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动力黏度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2"/>
                                      <w:sz w:val="20"/>
                                      <w:lang w:eastAsia="zh-CN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  <w:t>运动黏度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  <w:lang w:eastAsia="zh-CN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49EF88D1" w14:textId="77777777" w:rsidR="00994158" w:rsidRDefault="00994158">
                                  <w:pPr>
                                    <w:pStyle w:val="TableParagraph"/>
                                    <w:spacing w:before="42"/>
                                    <w:ind w:left="0"/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</w:pPr>
                                </w:p>
                                <w:p w14:paraId="05608EF9" w14:textId="77777777" w:rsidR="00994158" w:rsidRDefault="00000000">
                                  <w:pPr>
                                    <w:pStyle w:val="TableParagraph"/>
                                    <w:spacing w:line="211" w:lineRule="auto"/>
                                    <w:ind w:left="28" w:right="5584"/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无相关详细资料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  <w:lang w:eastAsia="zh-CN"/>
                                    </w:rPr>
                                    <w:t>无相关详细资料</w:t>
                                  </w:r>
                                </w:p>
                              </w:tc>
                            </w:tr>
                            <w:tr w:rsidR="00994158" w14:paraId="71EAF618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D61CCC3" w14:textId="77777777" w:rsidR="00994158" w:rsidRDefault="00000000">
                                  <w:pPr>
                                    <w:pStyle w:val="TableParagraph"/>
                                    <w:spacing w:before="3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其他信息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015" w:type="dxa"/>
                                </w:tcPr>
                                <w:p w14:paraId="0BF93174" w14:textId="77777777" w:rsidR="00994158" w:rsidRDefault="00000000">
                                  <w:pPr>
                                    <w:pStyle w:val="TableParagraph"/>
                                    <w:spacing w:before="25"/>
                                    <w:ind w:left="28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无相关详细资料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5DEFF772" w14:textId="77777777" w:rsidR="00994158" w:rsidRDefault="00994158">
                            <w:pPr>
                              <w:pStyle w:val="a3"/>
                              <w:tabs>
                                <w:tab w:val="left" w:pos="588"/>
                              </w:tabs>
                              <w:spacing w:line="241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CCB5E2" id="_x0000_s1034" type="#_x0000_t202" style="position:absolute;left:0;text-align:left;margin-left:6.6pt;margin-top:.4pt;width:485.8pt;height:509.3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" filled="f" strokecolor="blue">
                <v:textbox inset="0,0,0,0">
                  <w:txbxContent>
                    <w:p w14:paraId="15CB0792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28EE1ED8" w14:textId="77777777" w:rsidR="00994158" w:rsidRDefault="00994158">
                      <w:pPr>
                        <w:spacing w:before="122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5221FDCA" w14:textId="77777777" w:rsidR="00994158" w:rsidRDefault="00000000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有关基本物理及化学特性的信息</w:t>
                      </w:r>
                    </w:p>
                    <w:tbl>
                      <w:tblPr>
                        <w:tblW w:w="9193" w:type="dxa"/>
                        <w:tblInd w:w="37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178"/>
                        <w:gridCol w:w="7015"/>
                      </w:tblGrid>
                      <w:tr w:rsidR="00994158" w14:paraId="74722AD4" w14:textId="77777777">
                        <w:trPr>
                          <w:trHeight w:val="775"/>
                        </w:trPr>
                        <w:tc>
                          <w:tcPr>
                            <w:tcW w:w="2178" w:type="dxa"/>
                          </w:tcPr>
                          <w:p w14:paraId="7D12067F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336"/>
                              </w:tabs>
                              <w:spacing w:line="241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外观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:</w:t>
                            </w:r>
                          </w:p>
                          <w:p w14:paraId="3790275B" w14:textId="77777777" w:rsidR="00994158" w:rsidRDefault="00000000">
                            <w:pPr>
                              <w:pStyle w:val="TableParagraph"/>
                              <w:tabs>
                                <w:tab w:val="left" w:pos="336"/>
                              </w:tabs>
                              <w:spacing w:before="56" w:line="208" w:lineRule="auto"/>
                              <w:ind w:left="0" w:right="1031" w:firstLineChars="300" w:firstLine="588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pacing w:val="-4"/>
                                <w:sz w:val="20"/>
                                <w:lang w:eastAsia="zh-CN"/>
                              </w:rPr>
                              <w:t>性状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pacing w:val="-4"/>
                                <w:sz w:val="20"/>
                              </w:rPr>
                              <w:t>:</w:t>
                            </w:r>
                          </w:p>
                          <w:p w14:paraId="30429338" w14:textId="77777777" w:rsidR="00994158" w:rsidRDefault="00000000">
                            <w:pPr>
                              <w:pStyle w:val="TableParagraph"/>
                              <w:spacing w:line="218" w:lineRule="exact"/>
                              <w:ind w:left="0" w:right="725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颜色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051697ED" w14:textId="77777777" w:rsidR="00994158" w:rsidRDefault="00994158">
                            <w:pPr>
                              <w:pStyle w:val="TableParagraph"/>
                              <w:tabs>
                                <w:tab w:val="left" w:pos="336"/>
                              </w:tabs>
                              <w:spacing w:line="241" w:lineRule="exact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015" w:type="dxa"/>
                          </w:tcPr>
                          <w:p w14:paraId="4ECF04A3" w14:textId="77777777" w:rsidR="00994158" w:rsidRDefault="00994158">
                            <w:pPr>
                              <w:pStyle w:val="TableParagraph"/>
                              <w:spacing w:line="247" w:lineRule="exact"/>
                              <w:ind w:left="28"/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</w:pPr>
                          </w:p>
                          <w:p w14:paraId="76F1BB20" w14:textId="77777777" w:rsidR="00994158" w:rsidRDefault="00000000">
                            <w:pPr>
                              <w:pStyle w:val="TableParagraph"/>
                              <w:spacing w:line="247" w:lineRule="exact"/>
                              <w:ind w:left="28"/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固体</w:t>
                            </w:r>
                          </w:p>
                          <w:p w14:paraId="32A4B9A1" w14:textId="77777777" w:rsidR="00994158" w:rsidRDefault="00000000">
                            <w:pPr>
                              <w:pStyle w:val="TableParagraph"/>
                              <w:spacing w:line="247" w:lineRule="exact"/>
                              <w:ind w:left="28"/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根据产品规格</w:t>
                            </w:r>
                          </w:p>
                        </w:tc>
                      </w:tr>
                      <w:tr w:rsidR="00994158" w14:paraId="138C67DE" w14:textId="77777777">
                        <w:trPr>
                          <w:trHeight w:val="553"/>
                        </w:trPr>
                        <w:tc>
                          <w:tcPr>
                            <w:tcW w:w="2178" w:type="dxa"/>
                          </w:tcPr>
                          <w:p w14:paraId="5AE202F2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336"/>
                              </w:tabs>
                              <w:spacing w:line="241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气味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:</w:t>
                            </w:r>
                          </w:p>
                          <w:p w14:paraId="2B97E88A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336"/>
                              </w:tabs>
                              <w:spacing w:line="241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气味阈值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7DC0BBD0" w14:textId="77777777" w:rsidR="00994158" w:rsidRDefault="00000000">
                            <w:pPr>
                              <w:pStyle w:val="TableParagraph"/>
                              <w:spacing w:line="247" w:lineRule="exact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无气味</w:t>
                            </w:r>
                            <w:proofErr w:type="spellEnd"/>
                          </w:p>
                          <w:p w14:paraId="65F217EA" w14:textId="77777777" w:rsidR="00994158" w:rsidRDefault="00000000">
                            <w:pPr>
                              <w:pStyle w:val="TableParagraph"/>
                              <w:spacing w:line="247" w:lineRule="exact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无相关详细资料</w:t>
                            </w:r>
                            <w:proofErr w:type="spellEnd"/>
                          </w:p>
                        </w:tc>
                      </w:tr>
                      <w:tr w:rsidR="00994158" w14:paraId="65AD5CE4" w14:textId="77777777">
                        <w:trPr>
                          <w:trHeight w:val="338"/>
                        </w:trPr>
                        <w:tc>
                          <w:tcPr>
                            <w:tcW w:w="2178" w:type="dxa"/>
                          </w:tcPr>
                          <w:p w14:paraId="0C796CCB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336"/>
                              </w:tabs>
                              <w:spacing w:line="241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pH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值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294F639E" w14:textId="77777777" w:rsidR="00994158" w:rsidRDefault="00000000">
                            <w:pPr>
                              <w:pStyle w:val="TableParagraph"/>
                              <w:spacing w:line="247" w:lineRule="exact"/>
                              <w:ind w:left="28"/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无相关详细资料</w:t>
                            </w:r>
                            <w:proofErr w:type="spellEnd"/>
                          </w:p>
                        </w:tc>
                      </w:tr>
                      <w:tr w:rsidR="00994158" w14:paraId="586531FB" w14:textId="77777777">
                        <w:trPr>
                          <w:trHeight w:val="553"/>
                        </w:trPr>
                        <w:tc>
                          <w:tcPr>
                            <w:tcW w:w="2178" w:type="dxa"/>
                          </w:tcPr>
                          <w:p w14:paraId="46D19562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336"/>
                              </w:tabs>
                              <w:spacing w:before="30" w:line="241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熔点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凝固点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715CA26C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336"/>
                              </w:tabs>
                              <w:spacing w:line="241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沸点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09CFF090" w14:textId="5ECEF938" w:rsidR="00994158" w:rsidRDefault="001C6ED9">
                            <w:pPr>
                              <w:pStyle w:val="TableParagraph"/>
                              <w:spacing w:before="38" w:line="221" w:lineRule="exact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205-215</w:t>
                            </w:r>
                            <w:r w:rsidR="00000000"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="00000000"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</w:rPr>
                              <w:t>°C</w:t>
                            </w:r>
                          </w:p>
                          <w:p w14:paraId="094C8A60" w14:textId="77777777" w:rsidR="00994158" w:rsidRDefault="00000000">
                            <w:pPr>
                              <w:pStyle w:val="TableParagraph"/>
                              <w:spacing w:line="247" w:lineRule="exact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无相关详细资料</w:t>
                            </w:r>
                            <w:proofErr w:type="spellEnd"/>
                          </w:p>
                        </w:tc>
                      </w:tr>
                      <w:tr w:rsidR="00994158" w14:paraId="36050420" w14:textId="77777777">
                        <w:trPr>
                          <w:trHeight w:val="328"/>
                        </w:trPr>
                        <w:tc>
                          <w:tcPr>
                            <w:tcW w:w="2178" w:type="dxa"/>
                          </w:tcPr>
                          <w:p w14:paraId="3D3B515C" w14:textId="77777777" w:rsidR="00994158" w:rsidRDefault="00000000">
                            <w:pPr>
                              <w:pStyle w:val="TableParagraph"/>
                              <w:spacing w:before="3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闪点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27AD14D5" w14:textId="77777777" w:rsidR="00994158" w:rsidRDefault="00000000">
                            <w:pPr>
                              <w:pStyle w:val="TableParagraph"/>
                              <w:spacing w:before="25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无相关详细资料</w:t>
                            </w:r>
                            <w:proofErr w:type="spellEnd"/>
                          </w:p>
                        </w:tc>
                      </w:tr>
                      <w:tr w:rsidR="00994158" w14:paraId="2C5CDBFB" w14:textId="77777777">
                        <w:trPr>
                          <w:trHeight w:val="328"/>
                        </w:trPr>
                        <w:tc>
                          <w:tcPr>
                            <w:tcW w:w="2178" w:type="dxa"/>
                          </w:tcPr>
                          <w:p w14:paraId="797C03CE" w14:textId="77777777" w:rsidR="00994158" w:rsidRDefault="00000000">
                            <w:pPr>
                              <w:pStyle w:val="TableParagraph"/>
                              <w:spacing w:line="308" w:lineRule="exact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2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易燃性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固体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</w:rPr>
                              <w:t>、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气体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20"/>
                              </w:rPr>
                              <w:t>):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25AB0148" w14:textId="77777777" w:rsidR="00994158" w:rsidRDefault="00000000">
                            <w:pPr>
                              <w:pStyle w:val="TableParagraph"/>
                              <w:spacing w:before="25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无相关详细资料</w:t>
                            </w:r>
                            <w:proofErr w:type="spellEnd"/>
                          </w:p>
                        </w:tc>
                      </w:tr>
                      <w:tr w:rsidR="00994158" w14:paraId="45AFB46A" w14:textId="77777777">
                        <w:trPr>
                          <w:trHeight w:val="328"/>
                        </w:trPr>
                        <w:tc>
                          <w:tcPr>
                            <w:tcW w:w="2178" w:type="dxa"/>
                          </w:tcPr>
                          <w:p w14:paraId="01700833" w14:textId="77777777" w:rsidR="00994158" w:rsidRDefault="00000000">
                            <w:pPr>
                              <w:pStyle w:val="TableParagraph"/>
                              <w:spacing w:before="3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自燃温度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41F7421A" w14:textId="77777777" w:rsidR="00994158" w:rsidRDefault="00000000">
                            <w:pPr>
                              <w:pStyle w:val="TableParagraph"/>
                              <w:spacing w:before="25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无相关详细资料</w:t>
                            </w:r>
                            <w:proofErr w:type="spellEnd"/>
                          </w:p>
                        </w:tc>
                      </w:tr>
                      <w:tr w:rsidR="00994158" w14:paraId="303CCE1F" w14:textId="77777777">
                        <w:trPr>
                          <w:trHeight w:val="328"/>
                        </w:trPr>
                        <w:tc>
                          <w:tcPr>
                            <w:tcW w:w="2178" w:type="dxa"/>
                          </w:tcPr>
                          <w:p w14:paraId="00A92B11" w14:textId="77777777" w:rsidR="00994158" w:rsidRDefault="00000000">
                            <w:pPr>
                              <w:pStyle w:val="TableParagraph"/>
                              <w:spacing w:before="3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分解温度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74E5D582" w14:textId="77777777" w:rsidR="00994158" w:rsidRDefault="00000000">
                            <w:pPr>
                              <w:pStyle w:val="TableParagraph"/>
                              <w:spacing w:before="38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&gt;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30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</w:rPr>
                              <w:t>°C</w:t>
                            </w:r>
                          </w:p>
                        </w:tc>
                      </w:tr>
                      <w:tr w:rsidR="00994158" w14:paraId="0AA95630" w14:textId="77777777">
                        <w:trPr>
                          <w:trHeight w:val="328"/>
                        </w:trPr>
                        <w:tc>
                          <w:tcPr>
                            <w:tcW w:w="2178" w:type="dxa"/>
                          </w:tcPr>
                          <w:p w14:paraId="27BC3DE0" w14:textId="77777777" w:rsidR="00994158" w:rsidRDefault="00000000">
                            <w:pPr>
                              <w:pStyle w:val="TableParagraph"/>
                              <w:spacing w:before="3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自燃性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7B9E8034" w14:textId="77777777" w:rsidR="00994158" w:rsidRDefault="00000000">
                            <w:pPr>
                              <w:pStyle w:val="TableParagraph"/>
                              <w:spacing w:before="25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无相关详细资料</w:t>
                            </w:r>
                            <w:proofErr w:type="spellEnd"/>
                          </w:p>
                        </w:tc>
                      </w:tr>
                      <w:tr w:rsidR="00994158" w14:paraId="29533AF8" w14:textId="77777777">
                        <w:trPr>
                          <w:trHeight w:val="328"/>
                        </w:trPr>
                        <w:tc>
                          <w:tcPr>
                            <w:tcW w:w="2178" w:type="dxa"/>
                          </w:tcPr>
                          <w:p w14:paraId="1D5C1654" w14:textId="77777777" w:rsidR="00994158" w:rsidRDefault="00000000">
                            <w:pPr>
                              <w:pStyle w:val="TableParagraph"/>
                              <w:spacing w:before="3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爆炸的危险性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70D15267" w14:textId="77777777" w:rsidR="00994158" w:rsidRDefault="00000000">
                            <w:pPr>
                              <w:pStyle w:val="TableParagraph"/>
                              <w:spacing w:before="25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无相关详细资料</w:t>
                            </w:r>
                            <w:proofErr w:type="spellEnd"/>
                          </w:p>
                        </w:tc>
                      </w:tr>
                      <w:tr w:rsidR="00994158" w14:paraId="673B9E75" w14:textId="77777777">
                        <w:trPr>
                          <w:trHeight w:val="1002"/>
                        </w:trPr>
                        <w:tc>
                          <w:tcPr>
                            <w:tcW w:w="2178" w:type="dxa"/>
                          </w:tcPr>
                          <w:p w14:paraId="790A182D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336"/>
                              </w:tabs>
                              <w:spacing w:before="56" w:line="208" w:lineRule="auto"/>
                              <w:ind w:right="1031" w:firstLine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爆炸限值下限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20"/>
                              </w:rPr>
                              <w:t>:</w:t>
                            </w:r>
                          </w:p>
                          <w:p w14:paraId="134E7F9F" w14:textId="77777777" w:rsidR="00994158" w:rsidRDefault="00000000">
                            <w:pPr>
                              <w:pStyle w:val="TableParagraph"/>
                              <w:spacing w:line="218" w:lineRule="exact"/>
                              <w:ind w:left="0" w:right="725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上限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4582A13F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00"/>
                              </w:tabs>
                              <w:spacing w:line="241" w:lineRule="exact"/>
                              <w:ind w:left="100" w:right="725" w:hanging="10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氧化性质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3F70C75A" w14:textId="77777777" w:rsidR="00994158" w:rsidRDefault="00994158">
                            <w:pPr>
                              <w:pStyle w:val="TableParagraph"/>
                              <w:spacing w:before="42"/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649C9CE3" w14:textId="77777777" w:rsidR="00994158" w:rsidRDefault="00000000">
                            <w:pPr>
                              <w:pStyle w:val="TableParagraph"/>
                              <w:spacing w:line="211" w:lineRule="auto"/>
                              <w:ind w:left="28" w:right="55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无相关详细资料无相关详细资料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无相关详细资料</w:t>
                            </w:r>
                          </w:p>
                        </w:tc>
                      </w:tr>
                      <w:tr w:rsidR="00994158" w14:paraId="7BDE25D0" w14:textId="77777777">
                        <w:trPr>
                          <w:trHeight w:val="328"/>
                        </w:trPr>
                        <w:tc>
                          <w:tcPr>
                            <w:tcW w:w="2178" w:type="dxa"/>
                          </w:tcPr>
                          <w:p w14:paraId="753AE137" w14:textId="77777777" w:rsidR="00994158" w:rsidRDefault="00000000">
                            <w:pPr>
                              <w:pStyle w:val="TableParagraph"/>
                              <w:spacing w:before="3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蒸气压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6EDEFEB4" w14:textId="77777777" w:rsidR="00994158" w:rsidRDefault="00000000">
                            <w:pPr>
                              <w:pStyle w:val="TableParagraph"/>
                              <w:spacing w:before="25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无相关详细资料</w:t>
                            </w:r>
                            <w:proofErr w:type="spellEnd"/>
                          </w:p>
                        </w:tc>
                      </w:tr>
                      <w:tr w:rsidR="00994158" w14:paraId="6AECF5EB" w14:textId="77777777">
                        <w:trPr>
                          <w:trHeight w:val="1005"/>
                        </w:trPr>
                        <w:tc>
                          <w:tcPr>
                            <w:tcW w:w="2178" w:type="dxa"/>
                          </w:tcPr>
                          <w:p w14:paraId="145DA875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336"/>
                              </w:tabs>
                              <w:spacing w:before="30" w:line="241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密度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681448C6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336"/>
                              </w:tabs>
                              <w:spacing w:line="226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相对密度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6D38BD93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336"/>
                              </w:tabs>
                              <w:spacing w:line="226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蒸气密度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34CDB4F4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336"/>
                              </w:tabs>
                              <w:spacing w:line="241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蒸发速率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52A3B48E" w14:textId="77777777" w:rsidR="00994158" w:rsidRDefault="00000000">
                            <w:pPr>
                              <w:pStyle w:val="TableParagraph"/>
                              <w:spacing w:before="25" w:line="248" w:lineRule="exact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无相关详细资料</w:t>
                            </w:r>
                            <w:proofErr w:type="spellEnd"/>
                          </w:p>
                          <w:p w14:paraId="6D52831A" w14:textId="77777777" w:rsidR="00994158" w:rsidRDefault="00000000">
                            <w:pPr>
                              <w:pStyle w:val="TableParagraph"/>
                              <w:spacing w:line="212" w:lineRule="exact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1.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4"/>
                                <w:sz w:val="20"/>
                                <w:lang w:eastAsia="zh-CN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4</w:t>
                            </w:r>
                          </w:p>
                          <w:p w14:paraId="117C5C48" w14:textId="77777777" w:rsidR="00994158" w:rsidRDefault="00000000">
                            <w:pPr>
                              <w:pStyle w:val="TableParagraph"/>
                              <w:spacing w:before="15" w:line="211" w:lineRule="auto"/>
                              <w:ind w:left="28" w:right="5584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无相关详细资料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无相关详细资料</w:t>
                            </w:r>
                          </w:p>
                        </w:tc>
                      </w:tr>
                      <w:tr w:rsidR="00994158" w14:paraId="0E960641" w14:textId="77777777">
                        <w:trPr>
                          <w:trHeight w:val="551"/>
                        </w:trPr>
                        <w:tc>
                          <w:tcPr>
                            <w:tcW w:w="2178" w:type="dxa"/>
                          </w:tcPr>
                          <w:p w14:paraId="1FA32851" w14:textId="77777777" w:rsidR="00994158" w:rsidRDefault="00000000">
                            <w:pPr>
                              <w:pStyle w:val="TableParagraph"/>
                              <w:spacing w:before="56" w:line="208" w:lineRule="auto"/>
                              <w:ind w:left="488" w:right="571" w:hanging="252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溶解性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溶混性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</w:rPr>
                              <w:t>水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514E6D49" w14:textId="77777777" w:rsidR="00994158" w:rsidRDefault="00994158">
                            <w:pPr>
                              <w:pStyle w:val="TableParagraph"/>
                              <w:spacing w:before="18"/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48C37CC2" w14:textId="77777777" w:rsidR="00994158" w:rsidRDefault="00000000">
                            <w:pPr>
                              <w:pStyle w:val="TableParagraph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不溶于水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可溶于有机溶剂</w:t>
                            </w:r>
                          </w:p>
                        </w:tc>
                      </w:tr>
                      <w:tr w:rsidR="00994158" w14:paraId="254FA2E6" w14:textId="77777777">
                        <w:trPr>
                          <w:trHeight w:val="328"/>
                        </w:trPr>
                        <w:tc>
                          <w:tcPr>
                            <w:tcW w:w="2178" w:type="dxa"/>
                          </w:tcPr>
                          <w:p w14:paraId="2C7AB50B" w14:textId="77777777" w:rsidR="00994158" w:rsidRDefault="00000000">
                            <w:pPr>
                              <w:pStyle w:val="TableParagraph"/>
                              <w:spacing w:before="3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</w:rPr>
                              <w:t>n-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辛醇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水分配系数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7A804122" w14:textId="77777777" w:rsidR="00994158" w:rsidRDefault="00000000">
                            <w:pPr>
                              <w:pStyle w:val="TableParagraph"/>
                              <w:spacing w:before="25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无相关详细资料</w:t>
                            </w:r>
                            <w:proofErr w:type="spellEnd"/>
                          </w:p>
                        </w:tc>
                      </w:tr>
                      <w:tr w:rsidR="00994158" w14:paraId="6459A026" w14:textId="77777777">
                        <w:trPr>
                          <w:trHeight w:val="777"/>
                        </w:trPr>
                        <w:tc>
                          <w:tcPr>
                            <w:tcW w:w="2178" w:type="dxa"/>
                          </w:tcPr>
                          <w:p w14:paraId="7B291A9B" w14:textId="77777777" w:rsidR="00994158" w:rsidRDefault="00000000">
                            <w:pPr>
                              <w:pStyle w:val="TableParagraph"/>
                              <w:spacing w:before="30" w:line="240" w:lineRule="exact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1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黏度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  <w:lang w:eastAsia="zh-CN"/>
                              </w:rPr>
                              <w:t>:</w:t>
                            </w:r>
                          </w:p>
                          <w:p w14:paraId="72EEB054" w14:textId="77777777" w:rsidR="00994158" w:rsidRDefault="00000000">
                            <w:pPr>
                              <w:pStyle w:val="TableParagraph"/>
                              <w:spacing w:before="7" w:line="211" w:lineRule="auto"/>
                              <w:ind w:left="488" w:right="81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动力黏度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  <w:lang w:eastAsia="zh-CN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运动黏度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  <w:lang w:eastAsia="zh-CN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015" w:type="dxa"/>
                          </w:tcPr>
                          <w:p w14:paraId="49EF88D1" w14:textId="77777777" w:rsidR="00994158" w:rsidRDefault="00994158">
                            <w:pPr>
                              <w:pStyle w:val="TableParagraph"/>
                              <w:spacing w:before="42"/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  <w:p w14:paraId="05608EF9" w14:textId="77777777" w:rsidR="00994158" w:rsidRDefault="00000000">
                            <w:pPr>
                              <w:pStyle w:val="TableParagraph"/>
                              <w:spacing w:line="211" w:lineRule="auto"/>
                              <w:ind w:left="28" w:right="5584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无相关详细资料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无相关详细资料</w:t>
                            </w:r>
                          </w:p>
                        </w:tc>
                      </w:tr>
                      <w:tr w:rsidR="00994158" w14:paraId="71EAF618" w14:textId="77777777">
                        <w:trPr>
                          <w:trHeight w:val="328"/>
                        </w:trPr>
                        <w:tc>
                          <w:tcPr>
                            <w:tcW w:w="2178" w:type="dxa"/>
                          </w:tcPr>
                          <w:p w14:paraId="5D61CCC3" w14:textId="77777777" w:rsidR="00994158" w:rsidRDefault="00000000">
                            <w:pPr>
                              <w:pStyle w:val="TableParagraph"/>
                              <w:spacing w:before="3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其他信息</w:t>
                            </w:r>
                            <w:proofErr w:type="spellEnd"/>
                          </w:p>
                        </w:tc>
                        <w:tc>
                          <w:tcPr>
                            <w:tcW w:w="7015" w:type="dxa"/>
                          </w:tcPr>
                          <w:p w14:paraId="0BF93174" w14:textId="77777777" w:rsidR="00994158" w:rsidRDefault="00000000">
                            <w:pPr>
                              <w:pStyle w:val="TableParagraph"/>
                              <w:spacing w:before="25"/>
                              <w:ind w:left="2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无相关详细资料</w:t>
                            </w:r>
                            <w:proofErr w:type="spellEnd"/>
                          </w:p>
                        </w:tc>
                      </w:tr>
                    </w:tbl>
                    <w:p w14:paraId="5DEFF772" w14:textId="77777777" w:rsidR="00994158" w:rsidRDefault="00994158">
                      <w:pPr>
                        <w:pStyle w:val="a3"/>
                        <w:tabs>
                          <w:tab w:val="left" w:pos="588"/>
                        </w:tabs>
                        <w:spacing w:line="241" w:lineRule="exact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5A6BA1F" w14:textId="77777777" w:rsidR="00994158" w:rsidRDefault="00994158">
      <w:pPr>
        <w:pStyle w:val="a3"/>
        <w:spacing w:before="50" w:after="1"/>
        <w:rPr>
          <w:rFonts w:ascii="Arial MT" w:hint="eastAsia"/>
        </w:rPr>
      </w:pPr>
    </w:p>
    <w:p w14:paraId="783F106C" w14:textId="77777777" w:rsidR="00994158" w:rsidRDefault="00994158">
      <w:pPr>
        <w:pStyle w:val="a3"/>
        <w:spacing w:before="182"/>
        <w:rPr>
          <w:rFonts w:ascii="Arial MT" w:hint="eastAsia"/>
        </w:rPr>
      </w:pPr>
    </w:p>
    <w:p w14:paraId="26660548" w14:textId="77777777" w:rsidR="00994158" w:rsidRDefault="00994158">
      <w:pPr>
        <w:pStyle w:val="a3"/>
        <w:rPr>
          <w:rFonts w:ascii="Arial MT" w:hint="eastAsia"/>
        </w:rPr>
      </w:pPr>
    </w:p>
    <w:p w14:paraId="32E57359" w14:textId="77777777" w:rsidR="00994158" w:rsidRDefault="00994158">
      <w:pPr>
        <w:pStyle w:val="a3"/>
        <w:rPr>
          <w:rFonts w:ascii="Arial MT" w:hint="eastAsia"/>
        </w:rPr>
      </w:pPr>
    </w:p>
    <w:p w14:paraId="2786EF28" w14:textId="77777777" w:rsidR="00994158" w:rsidRDefault="00994158">
      <w:pPr>
        <w:pStyle w:val="a3"/>
        <w:rPr>
          <w:rFonts w:ascii="Arial MT" w:hint="eastAsia"/>
        </w:rPr>
      </w:pPr>
    </w:p>
    <w:p w14:paraId="7E91927E" w14:textId="77777777" w:rsidR="00994158" w:rsidRDefault="00994158">
      <w:pPr>
        <w:pStyle w:val="a3"/>
        <w:rPr>
          <w:rFonts w:ascii="Arial MT" w:hint="eastAsia"/>
        </w:rPr>
      </w:pPr>
    </w:p>
    <w:p w14:paraId="31ADD81F" w14:textId="77777777" w:rsidR="00994158" w:rsidRDefault="00994158">
      <w:pPr>
        <w:pStyle w:val="a3"/>
        <w:rPr>
          <w:rFonts w:ascii="Arial MT" w:hint="eastAsia"/>
        </w:rPr>
      </w:pPr>
    </w:p>
    <w:p w14:paraId="7548E9E9" w14:textId="77777777" w:rsidR="00994158" w:rsidRDefault="00994158">
      <w:pPr>
        <w:pStyle w:val="a3"/>
        <w:rPr>
          <w:rFonts w:ascii="Arial MT" w:hint="eastAsia"/>
        </w:rPr>
      </w:pPr>
    </w:p>
    <w:p w14:paraId="094288E2" w14:textId="77777777" w:rsidR="00994158" w:rsidRDefault="00994158">
      <w:pPr>
        <w:pStyle w:val="a3"/>
        <w:rPr>
          <w:rFonts w:ascii="Arial MT" w:hint="eastAsia"/>
        </w:rPr>
      </w:pPr>
    </w:p>
    <w:p w14:paraId="5889F5AE" w14:textId="77777777" w:rsidR="00994158" w:rsidRDefault="00994158">
      <w:pPr>
        <w:pStyle w:val="a3"/>
        <w:rPr>
          <w:rFonts w:ascii="Arial MT" w:hint="eastAsia"/>
        </w:rPr>
      </w:pPr>
    </w:p>
    <w:p w14:paraId="3FA2FB2A" w14:textId="77777777" w:rsidR="00994158" w:rsidRDefault="00994158">
      <w:pPr>
        <w:pStyle w:val="a3"/>
        <w:rPr>
          <w:rFonts w:ascii="Arial MT" w:hint="eastAsia"/>
        </w:rPr>
      </w:pPr>
    </w:p>
    <w:p w14:paraId="6A8A43C3" w14:textId="77777777" w:rsidR="00994158" w:rsidRDefault="00994158">
      <w:pPr>
        <w:pStyle w:val="a3"/>
        <w:rPr>
          <w:rFonts w:ascii="Arial MT" w:hint="eastAsia"/>
        </w:rPr>
      </w:pPr>
    </w:p>
    <w:p w14:paraId="555670F2" w14:textId="77777777" w:rsidR="00994158" w:rsidRDefault="00994158">
      <w:pPr>
        <w:pStyle w:val="a3"/>
        <w:rPr>
          <w:rFonts w:ascii="Arial MT" w:hint="eastAsia"/>
        </w:rPr>
      </w:pPr>
    </w:p>
    <w:p w14:paraId="7037DD56" w14:textId="77777777" w:rsidR="00994158" w:rsidRDefault="00994158">
      <w:pPr>
        <w:pStyle w:val="a3"/>
        <w:spacing w:before="133"/>
        <w:rPr>
          <w:rFonts w:ascii="Arial MT" w:hint="eastAsia"/>
        </w:rPr>
      </w:pPr>
    </w:p>
    <w:p w14:paraId="2A331BE3" w14:textId="77777777" w:rsidR="00994158" w:rsidRDefault="00994158">
      <w:pPr>
        <w:pStyle w:val="a3"/>
        <w:rPr>
          <w:rFonts w:ascii="Arial MT" w:hint="eastAsia"/>
        </w:rPr>
      </w:pPr>
    </w:p>
    <w:p w14:paraId="05C19FD2" w14:textId="77777777" w:rsidR="00994158" w:rsidRDefault="00994158">
      <w:pPr>
        <w:pStyle w:val="a3"/>
        <w:rPr>
          <w:rFonts w:ascii="Arial MT" w:hint="eastAsia"/>
        </w:rPr>
      </w:pPr>
    </w:p>
    <w:p w14:paraId="701CF249" w14:textId="77777777" w:rsidR="00994158" w:rsidRDefault="00994158">
      <w:pPr>
        <w:pStyle w:val="a3"/>
        <w:rPr>
          <w:rFonts w:ascii="Arial MT" w:hint="eastAsia"/>
        </w:rPr>
      </w:pPr>
    </w:p>
    <w:p w14:paraId="2187C0CD" w14:textId="77777777" w:rsidR="00994158" w:rsidRDefault="00994158">
      <w:pPr>
        <w:pStyle w:val="a3"/>
        <w:rPr>
          <w:rFonts w:ascii="Arial MT" w:hint="eastAsia"/>
        </w:rPr>
      </w:pPr>
    </w:p>
    <w:p w14:paraId="6FFC29B3" w14:textId="77777777" w:rsidR="00994158" w:rsidRDefault="00994158">
      <w:pPr>
        <w:pStyle w:val="a3"/>
        <w:rPr>
          <w:rFonts w:ascii="Arial MT" w:hint="eastAsia"/>
        </w:rPr>
      </w:pPr>
    </w:p>
    <w:p w14:paraId="37D89ED4" w14:textId="77777777" w:rsidR="00994158" w:rsidRDefault="00994158">
      <w:pPr>
        <w:pStyle w:val="a3"/>
        <w:rPr>
          <w:rFonts w:ascii="Arial MT" w:hint="eastAsia"/>
        </w:rPr>
      </w:pPr>
    </w:p>
    <w:p w14:paraId="0C520CF3" w14:textId="77777777" w:rsidR="00994158" w:rsidRDefault="00994158">
      <w:pPr>
        <w:pStyle w:val="a3"/>
        <w:rPr>
          <w:rFonts w:ascii="Arial MT" w:hint="eastAsia"/>
        </w:rPr>
      </w:pPr>
    </w:p>
    <w:p w14:paraId="42C78943" w14:textId="77777777" w:rsidR="00994158" w:rsidRDefault="00994158">
      <w:pPr>
        <w:pStyle w:val="a3"/>
        <w:rPr>
          <w:rFonts w:ascii="Arial MT" w:hint="eastAsia"/>
        </w:rPr>
      </w:pPr>
    </w:p>
    <w:p w14:paraId="7BE9B803" w14:textId="77777777" w:rsidR="00994158" w:rsidRDefault="00994158">
      <w:pPr>
        <w:pStyle w:val="a3"/>
        <w:spacing w:before="159"/>
        <w:rPr>
          <w:rFonts w:ascii="Arial MT" w:hint="eastAsia"/>
        </w:rPr>
      </w:pPr>
    </w:p>
    <w:p w14:paraId="504541C7" w14:textId="77777777" w:rsidR="00994158" w:rsidRDefault="00994158">
      <w:pPr>
        <w:pStyle w:val="a3"/>
        <w:rPr>
          <w:rFonts w:ascii="Arial MT" w:hint="eastAsia"/>
        </w:rPr>
      </w:pPr>
    </w:p>
    <w:p w14:paraId="0BF93E59" w14:textId="77777777" w:rsidR="00994158" w:rsidRDefault="00994158">
      <w:pPr>
        <w:pStyle w:val="a3"/>
        <w:spacing w:before="81"/>
        <w:rPr>
          <w:rFonts w:ascii="Arial MT" w:hint="eastAsia"/>
        </w:rPr>
      </w:pPr>
    </w:p>
    <w:p w14:paraId="73D981A5" w14:textId="77777777" w:rsidR="00994158" w:rsidRDefault="00994158">
      <w:pPr>
        <w:pStyle w:val="a3"/>
        <w:spacing w:before="8"/>
        <w:rPr>
          <w:rFonts w:ascii="Arial MT" w:hint="eastAsia"/>
          <w:sz w:val="6"/>
        </w:rPr>
      </w:pPr>
    </w:p>
    <w:tbl>
      <w:tblPr>
        <w:tblpPr w:leftFromText="180" w:rightFromText="180" w:vertAnchor="text" w:horzAnchor="page" w:tblpX="1394" w:tblpY="3371"/>
        <w:tblOverlap w:val="never"/>
        <w:tblW w:w="9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57471C24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7A4F824F" w14:textId="77777777" w:rsidR="00994158" w:rsidRDefault="00000000">
            <w:pPr>
              <w:pStyle w:val="TableParagraph"/>
              <w:spacing w:line="298" w:lineRule="exact"/>
              <w:ind w:left="4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10</w:t>
            </w:r>
            <w:r>
              <w:rPr>
                <w:rFonts w:ascii="Times New Roman" w:eastAsia="Times New Roman"/>
                <w:b/>
                <w:color w:val="FFFFFF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FFFFFF"/>
                <w:spacing w:val="-2"/>
                <w:sz w:val="24"/>
              </w:rPr>
              <w:t>稳定性和反应性</w:t>
            </w:r>
            <w:proofErr w:type="spellEnd"/>
          </w:p>
        </w:tc>
      </w:tr>
    </w:tbl>
    <w:p w14:paraId="5E0F6C44" w14:textId="77777777" w:rsidR="00994158" w:rsidRDefault="00000000">
      <w:pPr>
        <w:pStyle w:val="TableParagraph"/>
        <w:rPr>
          <w:rFonts w:hint="eastAsia"/>
          <w:sz w:val="20"/>
        </w:rPr>
        <w:sectPr w:rsidR="00994158">
          <w:headerReference w:type="default" r:id="rId17"/>
          <w:footerReference w:type="default" r:id="rId18"/>
          <w:pgSz w:w="11910" w:h="16840"/>
          <w:pgMar w:top="1700" w:right="992" w:bottom="20" w:left="992" w:header="0" w:footer="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3C0EED" wp14:editId="121572AB">
                <wp:simplePos x="0" y="0"/>
                <wp:positionH relativeFrom="column">
                  <wp:posOffset>86360</wp:posOffset>
                </wp:positionH>
                <wp:positionV relativeFrom="paragraph">
                  <wp:posOffset>2072640</wp:posOffset>
                </wp:positionV>
                <wp:extent cx="6169660" cy="1719580"/>
                <wp:effectExtent l="4445" t="4445" r="13335" b="13335"/>
                <wp:wrapNone/>
                <wp:docPr id="73" name="Text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171958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1A904D26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2CEC7369" w14:textId="77777777" w:rsidR="00994158" w:rsidRDefault="00994158">
                            <w:pPr>
                              <w:spacing w:before="18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06145D5D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反应性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3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  <w:p w14:paraId="564E6092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化学稳定性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5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  <w:p w14:paraId="17DBAC30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危险反应的可能性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8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未有已知的危险反应。</w:t>
                            </w:r>
                          </w:p>
                          <w:p w14:paraId="61697D89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3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应避免的条件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6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  <w:p w14:paraId="2701D147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不相容的物质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6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  <w:p w14:paraId="0BC668D6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危险的分解产物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7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未知有危险的分解产品。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3C0EED" id="Textbox 73" o:spid="_x0000_s1035" type="#_x0000_t202" style="position:absolute;left:0;text-align:left;margin-left:6.8pt;margin-top:163.2pt;width:485.8pt;height:135.4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" filled="f" strokecolor="blue">
                <v:textbox inset="0,0,0,0">
                  <w:txbxContent>
                    <w:p w14:paraId="1A904D26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2CEC7369" w14:textId="77777777" w:rsidR="00994158" w:rsidRDefault="00994158">
                      <w:pPr>
                        <w:spacing w:before="188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06145D5D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反应性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3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无相关详细资料。</w:t>
                      </w:r>
                    </w:p>
                    <w:p w14:paraId="564E6092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化学稳定性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5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无相关详细资料。</w:t>
                      </w:r>
                    </w:p>
                    <w:p w14:paraId="17DBAC30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危险反应的可能性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8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未有已知的危险反应。</w:t>
                      </w:r>
                    </w:p>
                    <w:p w14:paraId="61697D89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3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应避免的条件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6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无相关详细资料。</w:t>
                      </w:r>
                    </w:p>
                    <w:p w14:paraId="2701D147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不相容的物质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6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无相关详细资料。</w:t>
                      </w:r>
                    </w:p>
                    <w:p w14:paraId="0BC668D6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危险的分解产物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7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未知有危险的分解产品。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1364" w:tblpY="155"/>
        <w:tblOverlap w:val="never"/>
        <w:tblW w:w="9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2F27706B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10B948B8" w14:textId="77777777" w:rsidR="00994158" w:rsidRDefault="00000000">
            <w:pPr>
              <w:pStyle w:val="TableParagraph"/>
              <w:spacing w:line="298" w:lineRule="exact"/>
              <w:ind w:left="4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lastRenderedPageBreak/>
              <w:t>11</w:t>
            </w:r>
            <w:r>
              <w:rPr>
                <w:rFonts w:ascii="Times New Roman" w:eastAsia="Times New Roman"/>
                <w:b/>
                <w:color w:val="FFFFF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FFFFFF"/>
                <w:spacing w:val="-2"/>
                <w:sz w:val="24"/>
              </w:rPr>
              <w:t>毒理学信息</w:t>
            </w:r>
            <w:proofErr w:type="spellEnd"/>
          </w:p>
        </w:tc>
      </w:tr>
    </w:tbl>
    <w:p w14:paraId="17108DD8" w14:textId="77777777" w:rsidR="00994158" w:rsidRDefault="00000000">
      <w:pPr>
        <w:pStyle w:val="a3"/>
        <w:spacing w:before="223"/>
        <w:rPr>
          <w:rFonts w:ascii="Arial MT" w:hint="eastAsia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5BDCB20E" wp14:editId="3CA7BC2C">
            <wp:simplePos x="0" y="0"/>
            <wp:positionH relativeFrom="column">
              <wp:posOffset>38735</wp:posOffset>
            </wp:positionH>
            <wp:positionV relativeFrom="paragraph">
              <wp:posOffset>-1068070</wp:posOffset>
            </wp:positionV>
            <wp:extent cx="1008380" cy="393700"/>
            <wp:effectExtent l="0" t="0" r="12700" b="2540"/>
            <wp:wrapSquare wrapText="bothSides"/>
            <wp:docPr id="20" name="图片 20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9EAABD8" wp14:editId="0ACF385E">
                <wp:simplePos x="0" y="0"/>
                <wp:positionH relativeFrom="column">
                  <wp:posOffset>76835</wp:posOffset>
                </wp:positionH>
                <wp:positionV relativeFrom="paragraph">
                  <wp:posOffset>38735</wp:posOffset>
                </wp:positionV>
                <wp:extent cx="6169660" cy="2971800"/>
                <wp:effectExtent l="4445" t="4445" r="13335" b="10795"/>
                <wp:wrapNone/>
                <wp:docPr id="124" name="Text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29718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739BF2B1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40BA5BE6" w14:textId="77777777" w:rsidR="00994158" w:rsidRDefault="00994158">
                            <w:pPr>
                              <w:spacing w:before="18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48645A19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毒性学影响的信息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，不符合分类标准。</w:t>
                            </w:r>
                          </w:p>
                          <w:p w14:paraId="4CE15F3A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急性毒性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不符合分类标准。</w:t>
                            </w:r>
                          </w:p>
                          <w:p w14:paraId="7D0F0E5B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皮肤腐蚀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刺激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不符合分类标准。</w:t>
                            </w:r>
                          </w:p>
                          <w:p w14:paraId="45A6B48A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严重眼睛损伤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眼睛刺激性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不符合分类标准。</w:t>
                            </w:r>
                          </w:p>
                          <w:p w14:paraId="2768F929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呼吸或皮肤过敏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不符合分类标准。</w:t>
                            </w:r>
                          </w:p>
                          <w:p w14:paraId="012B6A5F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生殖细胞突变性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不符合分类标准。</w:t>
                            </w:r>
                          </w:p>
                          <w:p w14:paraId="799C7522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致癌性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不符合分类标准。</w:t>
                            </w:r>
                          </w:p>
                          <w:p w14:paraId="02468328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生殖毒性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不符合分类标准。</w:t>
                            </w:r>
                          </w:p>
                          <w:p w14:paraId="66224077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特异性靶器官系统毒性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一次性接触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不符合分类标准。</w:t>
                            </w:r>
                          </w:p>
                          <w:p w14:paraId="4B0FF225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特异性靶器官系统毒性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反复接触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不符合分类标准。</w:t>
                            </w:r>
                          </w:p>
                          <w:p w14:paraId="3DC948E9" w14:textId="77777777" w:rsidR="00994158" w:rsidRDefault="00000000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吸入危害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不符合分类标准。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EAABD8" id="_x0000_s1036" type="#_x0000_t202" style="position:absolute;margin-left:6.05pt;margin-top:3.05pt;width:485.8pt;height:234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" filled="f" strokecolor="blue">
                <v:textbox inset="0,0,0,0">
                  <w:txbxContent>
                    <w:p w14:paraId="739BF2B1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40BA5BE6" w14:textId="77777777" w:rsidR="00994158" w:rsidRDefault="00994158">
                      <w:pPr>
                        <w:spacing w:before="188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48645A19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毒性学影响的信息</w:t>
                      </w:r>
                      <w:r>
                        <w:rPr>
                          <w:rFonts w:ascii="Times New Roman" w:hAnsi="Times New Roman" w:cs="Times New Roman" w:hint="eastAsia"/>
                          <w:spacing w:val="-2"/>
                          <w:sz w:val="20"/>
                          <w:lang w:eastAsia="zh-CN"/>
                        </w:rPr>
                        <w:t>，不符合分类标准。</w:t>
                      </w:r>
                    </w:p>
                    <w:p w14:paraId="4CE15F3A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急性毒性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cs="Times New Roman" w:hint="eastAsia"/>
                          <w:spacing w:val="-2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不符合分类标准。</w:t>
                      </w:r>
                    </w:p>
                    <w:p w14:paraId="7D0F0E5B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皮肤腐蚀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刺激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不符合分类标准。</w:t>
                      </w:r>
                    </w:p>
                    <w:p w14:paraId="45A6B48A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严重眼睛损伤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眼睛刺激性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不符合分类标准。</w:t>
                      </w:r>
                    </w:p>
                    <w:p w14:paraId="2768F929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呼吸或皮肤过敏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不符合分类标准。</w:t>
                      </w:r>
                    </w:p>
                    <w:p w14:paraId="012B6A5F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生殖细胞突变性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不符合分类标准。</w:t>
                      </w:r>
                    </w:p>
                    <w:p w14:paraId="799C7522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致癌性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不符合分类标准。</w:t>
                      </w:r>
                    </w:p>
                    <w:p w14:paraId="02468328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生殖毒性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不符合分类标准。</w:t>
                      </w:r>
                    </w:p>
                    <w:p w14:paraId="66224077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特异性靶器官系统毒性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一次性接触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不符合分类标准。</w:t>
                      </w:r>
                    </w:p>
                    <w:p w14:paraId="4B0FF225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特异性靶器官系统毒性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反复接触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不符合分类标准。</w:t>
                      </w:r>
                    </w:p>
                    <w:p w14:paraId="3DC948E9" w14:textId="77777777" w:rsidR="00994158" w:rsidRDefault="00000000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吸入危害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根据现有数据</w:t>
                      </w:r>
                      <w:r>
                        <w:rPr>
                          <w:rFonts w:ascii="Times New Roman" w:hAnsi="Times New Roman" w:cs="Times New Roman" w:hint="eastAsia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不符合分类标准。</w:t>
                      </w:r>
                    </w:p>
                  </w:txbxContent>
                </v:textbox>
              </v:shape>
            </w:pict>
          </mc:Fallback>
        </mc:AlternateContent>
      </w:r>
    </w:p>
    <w:p w14:paraId="711E4A31" w14:textId="77777777" w:rsidR="00994158" w:rsidRDefault="00994158">
      <w:pPr>
        <w:pStyle w:val="a3"/>
        <w:rPr>
          <w:rFonts w:ascii="Arial MT" w:hint="eastAsia"/>
        </w:rPr>
      </w:pPr>
    </w:p>
    <w:p w14:paraId="321138E1" w14:textId="77777777" w:rsidR="00994158" w:rsidRDefault="00994158">
      <w:pPr>
        <w:pStyle w:val="a3"/>
        <w:spacing w:before="23"/>
        <w:rPr>
          <w:rFonts w:ascii="Arial MT" w:hint="eastAsia"/>
        </w:rPr>
      </w:pPr>
    </w:p>
    <w:p w14:paraId="59BFEBF9" w14:textId="77777777" w:rsidR="00994158" w:rsidRDefault="00994158">
      <w:pPr>
        <w:pStyle w:val="a3"/>
        <w:rPr>
          <w:rFonts w:ascii="Arial MT" w:hint="eastAsia"/>
        </w:rPr>
      </w:pPr>
    </w:p>
    <w:p w14:paraId="32CCA04D" w14:textId="77777777" w:rsidR="00994158" w:rsidRDefault="00994158">
      <w:pPr>
        <w:pStyle w:val="a3"/>
        <w:rPr>
          <w:rFonts w:ascii="Arial MT" w:hint="eastAsia"/>
        </w:rPr>
      </w:pPr>
    </w:p>
    <w:p w14:paraId="6F2E7293" w14:textId="77777777" w:rsidR="00994158" w:rsidRDefault="00994158">
      <w:pPr>
        <w:pStyle w:val="a3"/>
        <w:rPr>
          <w:rFonts w:ascii="Arial MT" w:hint="eastAsia"/>
        </w:rPr>
      </w:pPr>
    </w:p>
    <w:p w14:paraId="63EE71FA" w14:textId="77777777" w:rsidR="00994158" w:rsidRDefault="00994158">
      <w:pPr>
        <w:pStyle w:val="a3"/>
        <w:rPr>
          <w:rFonts w:ascii="Arial MT" w:hint="eastAsia"/>
        </w:rPr>
      </w:pPr>
    </w:p>
    <w:p w14:paraId="4D977855" w14:textId="77777777" w:rsidR="00994158" w:rsidRDefault="00994158">
      <w:pPr>
        <w:pStyle w:val="a3"/>
        <w:rPr>
          <w:rFonts w:ascii="Arial MT" w:hint="eastAsia"/>
        </w:rPr>
      </w:pPr>
    </w:p>
    <w:p w14:paraId="46F04007" w14:textId="77777777" w:rsidR="00994158" w:rsidRDefault="00994158">
      <w:pPr>
        <w:pStyle w:val="a3"/>
        <w:rPr>
          <w:rFonts w:ascii="Arial MT" w:hint="eastAsia"/>
        </w:rPr>
      </w:pPr>
    </w:p>
    <w:p w14:paraId="09D51CA5" w14:textId="77777777" w:rsidR="00994158" w:rsidRDefault="00994158">
      <w:pPr>
        <w:pStyle w:val="a3"/>
        <w:rPr>
          <w:rFonts w:ascii="Arial MT" w:hint="eastAsia"/>
        </w:rPr>
      </w:pPr>
    </w:p>
    <w:p w14:paraId="4FB8A016" w14:textId="77777777" w:rsidR="00994158" w:rsidRDefault="00994158">
      <w:pPr>
        <w:pStyle w:val="a3"/>
        <w:rPr>
          <w:rFonts w:ascii="Arial MT" w:hint="eastAsia"/>
        </w:rPr>
      </w:pPr>
    </w:p>
    <w:p w14:paraId="78E24408" w14:textId="77777777" w:rsidR="00994158" w:rsidRDefault="00994158">
      <w:pPr>
        <w:pStyle w:val="a3"/>
        <w:rPr>
          <w:rFonts w:ascii="Arial MT" w:hint="eastAsia"/>
        </w:rPr>
      </w:pPr>
    </w:p>
    <w:p w14:paraId="1B58D128" w14:textId="77777777" w:rsidR="00994158" w:rsidRDefault="00994158">
      <w:pPr>
        <w:pStyle w:val="a3"/>
        <w:spacing w:before="182"/>
        <w:rPr>
          <w:rFonts w:ascii="Arial MT" w:hint="eastAsia"/>
        </w:rPr>
      </w:pPr>
    </w:p>
    <w:p w14:paraId="395CB4E3" w14:textId="77777777" w:rsidR="00994158" w:rsidRDefault="00994158">
      <w:pPr>
        <w:pStyle w:val="a3"/>
        <w:rPr>
          <w:rFonts w:ascii="Arial MT" w:hint="eastAsia"/>
        </w:rPr>
      </w:pPr>
    </w:p>
    <w:p w14:paraId="34943BA3" w14:textId="77777777" w:rsidR="00994158" w:rsidRDefault="00994158">
      <w:pPr>
        <w:pStyle w:val="a3"/>
        <w:spacing w:before="179"/>
        <w:rPr>
          <w:rFonts w:ascii="Arial MT" w:hint="eastAsia"/>
        </w:rPr>
      </w:pPr>
    </w:p>
    <w:p w14:paraId="35C0A785" w14:textId="77777777" w:rsidR="00994158" w:rsidRDefault="00994158">
      <w:pPr>
        <w:pStyle w:val="TableParagraph"/>
        <w:spacing w:line="224" w:lineRule="exact"/>
        <w:rPr>
          <w:rFonts w:ascii="Times New Roman" w:eastAsia="Times New Roman"/>
          <w:sz w:val="20"/>
        </w:rPr>
      </w:pPr>
    </w:p>
    <w:p w14:paraId="3AE761D9" w14:textId="77777777" w:rsidR="00994158" w:rsidRDefault="00000000">
      <w:pPr>
        <w:pStyle w:val="TableParagraph"/>
        <w:spacing w:line="224" w:lineRule="exact"/>
        <w:rPr>
          <w:rFonts w:ascii="Times New Roman" w:eastAsia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AB218C8" wp14:editId="2D6D980F">
                <wp:simplePos x="0" y="0"/>
                <wp:positionH relativeFrom="column">
                  <wp:posOffset>88900</wp:posOffset>
                </wp:positionH>
                <wp:positionV relativeFrom="paragraph">
                  <wp:posOffset>72390</wp:posOffset>
                </wp:positionV>
                <wp:extent cx="6169660" cy="1645920"/>
                <wp:effectExtent l="4445" t="4445" r="13335" b="10795"/>
                <wp:wrapNone/>
                <wp:docPr id="81" name="Text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164592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69C2CBB2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710D66C5" w14:textId="77777777" w:rsidR="00994158" w:rsidRDefault="00994158">
                            <w:pPr>
                              <w:spacing w:before="18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2A2C7E1E" w14:textId="77777777" w:rsidR="00994158" w:rsidRDefault="00000000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</w:rPr>
                              <w:t>生态毒性</w:t>
                            </w:r>
                            <w:proofErr w:type="spellEnd"/>
                          </w:p>
                          <w:p w14:paraId="07EF03C4" w14:textId="77777777" w:rsidR="00994158" w:rsidRDefault="00000000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水生毒性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4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  <w:p w14:paraId="777038E3" w14:textId="77777777" w:rsidR="00994158" w:rsidRDefault="00000000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持久性和降解性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7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  <w:p w14:paraId="27434FA2" w14:textId="77777777" w:rsidR="00994158" w:rsidRDefault="00000000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潜在的生物累积性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8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  <w:p w14:paraId="5C52B45F" w14:textId="77777777" w:rsidR="00994158" w:rsidRDefault="00000000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598"/>
                              </w:tabs>
                              <w:spacing w:before="83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土壤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內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移动性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6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  <w:p w14:paraId="6BDE7507" w14:textId="77777777" w:rsidR="00994158" w:rsidRDefault="00000000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598"/>
                              </w:tabs>
                              <w:spacing w:before="82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其他副作用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5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无相关详细资料。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B218C8" id="Textbox 81" o:spid="_x0000_s1037" type="#_x0000_t202" style="position:absolute;left:0;text-align:left;margin-left:7pt;margin-top:5.7pt;width:485.8pt;height:129.6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" filled="f" strokecolor="blue">
                <v:textbox inset="0,0,0,0">
                  <w:txbxContent>
                    <w:p w14:paraId="69C2CBB2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710D66C5" w14:textId="77777777" w:rsidR="00994158" w:rsidRDefault="00994158">
                      <w:pPr>
                        <w:spacing w:before="188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2A2C7E1E" w14:textId="77777777" w:rsidR="00994158" w:rsidRDefault="00000000">
                      <w:pPr>
                        <w:numPr>
                          <w:ilvl w:val="0"/>
                          <w:numId w:val="11"/>
                        </w:numPr>
                        <w:tabs>
                          <w:tab w:val="left" w:pos="598"/>
                        </w:tabs>
                        <w:spacing w:line="240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</w:rPr>
                        <w:t>生态毒性</w:t>
                      </w:r>
                      <w:proofErr w:type="spellEnd"/>
                    </w:p>
                    <w:p w14:paraId="07EF03C4" w14:textId="77777777" w:rsidR="00994158" w:rsidRDefault="00000000">
                      <w:pPr>
                        <w:numPr>
                          <w:ilvl w:val="0"/>
                          <w:numId w:val="11"/>
                        </w:numPr>
                        <w:tabs>
                          <w:tab w:val="left" w:pos="598"/>
                        </w:tabs>
                        <w:spacing w:line="240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水生毒性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4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无相关详细资料。</w:t>
                      </w:r>
                    </w:p>
                    <w:p w14:paraId="777038E3" w14:textId="77777777" w:rsidR="00994158" w:rsidRDefault="00000000">
                      <w:pPr>
                        <w:numPr>
                          <w:ilvl w:val="0"/>
                          <w:numId w:val="11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持久性和降解性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7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无相关详细资料。</w:t>
                      </w:r>
                    </w:p>
                    <w:p w14:paraId="27434FA2" w14:textId="77777777" w:rsidR="00994158" w:rsidRDefault="00000000">
                      <w:pPr>
                        <w:numPr>
                          <w:ilvl w:val="0"/>
                          <w:numId w:val="11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潜在的生物累积性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8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无相关详细资料。</w:t>
                      </w:r>
                    </w:p>
                    <w:p w14:paraId="5C52B45F" w14:textId="77777777" w:rsidR="00994158" w:rsidRDefault="00000000">
                      <w:pPr>
                        <w:numPr>
                          <w:ilvl w:val="0"/>
                          <w:numId w:val="11"/>
                        </w:numPr>
                        <w:tabs>
                          <w:tab w:val="left" w:pos="598"/>
                        </w:tabs>
                        <w:spacing w:before="83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土壤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內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移动性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6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无相关详细资料。</w:t>
                      </w:r>
                    </w:p>
                    <w:p w14:paraId="6BDE7507" w14:textId="77777777" w:rsidR="00994158" w:rsidRDefault="00000000">
                      <w:pPr>
                        <w:numPr>
                          <w:ilvl w:val="0"/>
                          <w:numId w:val="11"/>
                        </w:numPr>
                        <w:tabs>
                          <w:tab w:val="left" w:pos="598"/>
                        </w:tabs>
                        <w:spacing w:before="82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其他副作用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5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无相关详细资料。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page" w:tblpX="1477" w:tblpY="23"/>
        <w:tblOverlap w:val="never"/>
        <w:tblW w:w="9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26E0F28A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59A19513" w14:textId="77777777" w:rsidR="00994158" w:rsidRDefault="00000000">
            <w:pPr>
              <w:pStyle w:val="TableParagraph"/>
              <w:spacing w:line="298" w:lineRule="exact"/>
              <w:ind w:left="4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12</w:t>
            </w:r>
            <w:r>
              <w:rPr>
                <w:rFonts w:ascii="Times New Roman" w:eastAsia="Times New Roman"/>
                <w:b/>
                <w:color w:val="FFFFFF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FFFFFF"/>
                <w:spacing w:val="-2"/>
                <w:sz w:val="24"/>
              </w:rPr>
              <w:t>生态学信息</w:t>
            </w:r>
            <w:proofErr w:type="spellEnd"/>
          </w:p>
        </w:tc>
      </w:tr>
    </w:tbl>
    <w:p w14:paraId="1EC55C8B" w14:textId="77777777" w:rsidR="00994158" w:rsidRDefault="00994158">
      <w:pPr>
        <w:pStyle w:val="TableParagraph"/>
        <w:spacing w:line="224" w:lineRule="exact"/>
        <w:rPr>
          <w:rFonts w:ascii="Times New Roman" w:eastAsia="Times New Roman"/>
          <w:sz w:val="20"/>
        </w:rPr>
      </w:pPr>
    </w:p>
    <w:p w14:paraId="147C141E" w14:textId="77777777" w:rsidR="00994158" w:rsidRDefault="00994158">
      <w:pPr>
        <w:pStyle w:val="TableParagraph"/>
        <w:spacing w:line="224" w:lineRule="exact"/>
        <w:rPr>
          <w:rFonts w:ascii="Times New Roman" w:eastAsia="Times New Roman"/>
          <w:sz w:val="20"/>
        </w:rPr>
      </w:pPr>
    </w:p>
    <w:p w14:paraId="771C91A5" w14:textId="77777777" w:rsidR="00994158" w:rsidRDefault="00994158">
      <w:pPr>
        <w:pStyle w:val="TableParagraph"/>
        <w:spacing w:line="224" w:lineRule="exact"/>
        <w:rPr>
          <w:rFonts w:ascii="Times New Roman" w:eastAsia="Times New Roman"/>
          <w:sz w:val="20"/>
        </w:rPr>
      </w:pPr>
    </w:p>
    <w:p w14:paraId="1E0C637A" w14:textId="77777777" w:rsidR="00994158" w:rsidRDefault="00994158">
      <w:pPr>
        <w:pStyle w:val="TableParagraph"/>
        <w:spacing w:line="224" w:lineRule="exact"/>
        <w:rPr>
          <w:rFonts w:ascii="Times New Roman" w:eastAsia="Times New Roman"/>
          <w:sz w:val="20"/>
        </w:rPr>
      </w:pPr>
    </w:p>
    <w:p w14:paraId="5C50EE99" w14:textId="77777777" w:rsidR="00994158" w:rsidRDefault="00994158">
      <w:pPr>
        <w:pStyle w:val="TableParagraph"/>
        <w:spacing w:line="224" w:lineRule="exact"/>
        <w:rPr>
          <w:rFonts w:ascii="Times New Roman" w:eastAsia="Times New Roman"/>
          <w:sz w:val="20"/>
        </w:rPr>
      </w:pPr>
    </w:p>
    <w:p w14:paraId="27DE5506" w14:textId="77777777" w:rsidR="00994158" w:rsidRDefault="00994158">
      <w:pPr>
        <w:pStyle w:val="TableParagraph"/>
        <w:spacing w:line="224" w:lineRule="exact"/>
        <w:rPr>
          <w:rFonts w:ascii="Times New Roman" w:eastAsia="Times New Roman"/>
          <w:sz w:val="20"/>
        </w:rPr>
      </w:pPr>
    </w:p>
    <w:tbl>
      <w:tblPr>
        <w:tblpPr w:leftFromText="180" w:rightFromText="180" w:vertAnchor="text" w:horzAnchor="page" w:tblpX="1432" w:tblpY="1083"/>
        <w:tblOverlap w:val="never"/>
        <w:tblW w:w="9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56E3CE3B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1770A12C" w14:textId="77777777" w:rsidR="00994158" w:rsidRDefault="00000000">
            <w:pPr>
              <w:pStyle w:val="TableParagraph"/>
              <w:spacing w:line="298" w:lineRule="exact"/>
              <w:ind w:left="4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13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FFFFFF"/>
                <w:spacing w:val="-3"/>
                <w:sz w:val="24"/>
              </w:rPr>
              <w:t>废弃处置</w:t>
            </w:r>
            <w:proofErr w:type="spellEnd"/>
          </w:p>
        </w:tc>
      </w:tr>
    </w:tbl>
    <w:p w14:paraId="7C6B7E94" w14:textId="77777777" w:rsidR="00994158" w:rsidRDefault="00000000">
      <w:pPr>
        <w:pStyle w:val="TableParagraph"/>
        <w:spacing w:line="224" w:lineRule="exact"/>
        <w:rPr>
          <w:rFonts w:ascii="Times New Roman" w:eastAsia="Times New Roman"/>
          <w:sz w:val="20"/>
        </w:rPr>
        <w:sectPr w:rsidR="00994158">
          <w:headerReference w:type="default" r:id="rId19"/>
          <w:footerReference w:type="default" r:id="rId20"/>
          <w:pgSz w:w="11910" w:h="16840"/>
          <w:pgMar w:top="1700" w:right="992" w:bottom="20" w:left="992" w:header="0" w:footer="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06F4466" wp14:editId="279FEBCD">
                <wp:simplePos x="0" y="0"/>
                <wp:positionH relativeFrom="column">
                  <wp:posOffset>100330</wp:posOffset>
                </wp:positionH>
                <wp:positionV relativeFrom="paragraph">
                  <wp:posOffset>610870</wp:posOffset>
                </wp:positionV>
                <wp:extent cx="6169660" cy="1143000"/>
                <wp:effectExtent l="4445" t="4445" r="13335" b="10795"/>
                <wp:wrapNone/>
                <wp:docPr id="84" name="Text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11430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3D75B160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672290D5" w14:textId="77777777" w:rsidR="00994158" w:rsidRDefault="00994158">
                            <w:pPr>
                              <w:spacing w:before="18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341B16DE" w14:textId="77777777" w:rsidR="00994158" w:rsidRDefault="00000000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废弃处置方法</w:t>
                            </w:r>
                            <w:proofErr w:type="spellEnd"/>
                          </w:p>
                          <w:p w14:paraId="0E49142C" w14:textId="77777777" w:rsidR="00994158" w:rsidRDefault="00000000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建议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1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可以将少量的产品和家居废物一起丢弃。</w:t>
                            </w:r>
                          </w:p>
                          <w:p w14:paraId="2497A770" w14:textId="77777777" w:rsidR="00994158" w:rsidRDefault="00000000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8"/>
                              </w:tabs>
                              <w:spacing w:before="82" w:line="240" w:lineRule="exact"/>
                              <w:ind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受污染的容器和包装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68FF4A27" w14:textId="77777777" w:rsidR="00994158" w:rsidRDefault="00000000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hanging="10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建议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pacing w:val="1"/>
                                <w:sz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必须根据官方的规章来丢弃。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6F4466" id="Textbox 84" o:spid="_x0000_s1038" type="#_x0000_t202" style="position:absolute;left:0;text-align:left;margin-left:7.9pt;margin-top:48.1pt;width:485.8pt;height:90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" filled="f" strokecolor="blue">
                <v:textbox inset="0,0,0,0">
                  <w:txbxContent>
                    <w:p w14:paraId="3D75B160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672290D5" w14:textId="77777777" w:rsidR="00994158" w:rsidRDefault="00994158">
                      <w:pPr>
                        <w:spacing w:before="188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341B16DE" w14:textId="77777777" w:rsidR="00994158" w:rsidRDefault="00000000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598"/>
                        </w:tabs>
                        <w:spacing w:line="240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>废弃处置方法</w:t>
                      </w:r>
                      <w:proofErr w:type="spellEnd"/>
                    </w:p>
                    <w:p w14:paraId="0E49142C" w14:textId="77777777" w:rsidR="00994158" w:rsidRDefault="00000000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598"/>
                        </w:tabs>
                        <w:spacing w:line="240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建议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1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可以将少量的产品和家居废物一起丢弃。</w:t>
                      </w:r>
                    </w:p>
                    <w:p w14:paraId="2497A770" w14:textId="77777777" w:rsidR="00994158" w:rsidRDefault="00000000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598"/>
                        </w:tabs>
                        <w:spacing w:before="82" w:line="240" w:lineRule="exact"/>
                        <w:ind w:hanging="100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受污染的容器和包装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14:paraId="68FF4A27" w14:textId="77777777" w:rsidR="00994158" w:rsidRDefault="00000000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598"/>
                        </w:tabs>
                        <w:spacing w:line="240" w:lineRule="exact"/>
                        <w:ind w:hanging="100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建议</w:t>
                      </w:r>
                      <w:r>
                        <w:rPr>
                          <w:rFonts w:ascii="Times New Roman" w:hAnsi="Times New Roman" w:cs="Times New Roman" w:hint="eastAsia"/>
                          <w:b/>
                          <w:spacing w:val="1"/>
                          <w:sz w:val="20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20"/>
                          <w:lang w:eastAsia="zh-CN"/>
                        </w:rPr>
                        <w:t>必须根据官方的规章来丢弃。</w:t>
                      </w:r>
                    </w:p>
                  </w:txbxContent>
                </v:textbox>
              </v:shape>
            </w:pict>
          </mc:Fallback>
        </mc:AlternateContent>
      </w:r>
    </w:p>
    <w:p w14:paraId="42E3E91A" w14:textId="77777777" w:rsidR="00994158" w:rsidRDefault="00000000">
      <w:pPr>
        <w:pStyle w:val="a3"/>
        <w:spacing w:before="11"/>
        <w:rPr>
          <w:rFonts w:ascii="Arial MT" w:hint="eastAsia"/>
          <w:sz w:val="8"/>
        </w:rPr>
      </w:pPr>
      <w:r>
        <w:rPr>
          <w:noProof/>
        </w:rPr>
        <w:lastRenderedPageBreak/>
        <w:drawing>
          <wp:anchor distT="0" distB="0" distL="114300" distR="114300" simplePos="0" relativeHeight="251668992" behindDoc="0" locked="0" layoutInCell="1" allowOverlap="1" wp14:anchorId="3D25DCC8" wp14:editId="7093BF2B">
            <wp:simplePos x="0" y="0"/>
            <wp:positionH relativeFrom="column">
              <wp:posOffset>38735</wp:posOffset>
            </wp:positionH>
            <wp:positionV relativeFrom="paragraph">
              <wp:posOffset>-1068070</wp:posOffset>
            </wp:positionV>
            <wp:extent cx="1008380" cy="393700"/>
            <wp:effectExtent l="0" t="0" r="12700" b="2540"/>
            <wp:wrapSquare wrapText="bothSides"/>
            <wp:docPr id="24" name="图片 24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page" w:tblpX="1393" w:tblpY="218"/>
        <w:tblOverlap w:val="never"/>
        <w:tblW w:w="9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0E18F831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3C7275AB" w14:textId="77777777" w:rsidR="00994158" w:rsidRDefault="00000000">
            <w:pPr>
              <w:pStyle w:val="TableParagraph"/>
              <w:spacing w:line="298" w:lineRule="exact"/>
              <w:ind w:left="4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14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FFFFFF"/>
                <w:spacing w:val="-3"/>
                <w:sz w:val="24"/>
              </w:rPr>
              <w:t>运输信息</w:t>
            </w:r>
            <w:proofErr w:type="spellEnd"/>
          </w:p>
        </w:tc>
      </w:tr>
    </w:tbl>
    <w:p w14:paraId="6EF625D2" w14:textId="77777777" w:rsidR="00994158" w:rsidRDefault="00000000">
      <w:pPr>
        <w:pStyle w:val="a3"/>
        <w:ind w:left="105"/>
        <w:rPr>
          <w:rFonts w:ascii="Arial MT"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F19BEA4" wp14:editId="49B39AAE">
                <wp:simplePos x="0" y="0"/>
                <wp:positionH relativeFrom="column">
                  <wp:posOffset>76835</wp:posOffset>
                </wp:positionH>
                <wp:positionV relativeFrom="paragraph">
                  <wp:posOffset>33020</wp:posOffset>
                </wp:positionV>
                <wp:extent cx="6169660" cy="3723640"/>
                <wp:effectExtent l="5080" t="4445" r="12700" b="5715"/>
                <wp:wrapNone/>
                <wp:docPr id="12" name="Text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372364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5ADD79CA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7D961E1C" w14:textId="77777777" w:rsidR="00994158" w:rsidRDefault="00994158">
                            <w:pPr>
                              <w:spacing w:before="18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tbl>
                            <w:tblPr>
                              <w:tblW w:w="8740" w:type="dxa"/>
                              <w:tblInd w:w="37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474"/>
                              <w:gridCol w:w="5266"/>
                            </w:tblGrid>
                            <w:tr w:rsidR="00994158" w14:paraId="6EAA2220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474" w:type="dxa"/>
                                </w:tcPr>
                                <w:p w14:paraId="030E0F50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3"/>
                                    </w:numPr>
                                    <w:tabs>
                                      <w:tab w:val="left" w:pos="336"/>
                                    </w:tabs>
                                    <w:spacing w:before="30" w:line="246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  <w:lang w:eastAsia="zh-CN"/>
                                    </w:rPr>
                                    <w:t>联合国危险货物编号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2"/>
                                      <w:sz w:val="20"/>
                                      <w:lang w:eastAsia="zh-CN"/>
                                    </w:rPr>
                                    <w:t>(UN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  <w:lang w:eastAsia="zh-CN"/>
                                    </w:rPr>
                                    <w:t>)</w:t>
                                  </w:r>
                                </w:p>
                                <w:p w14:paraId="4D6E1C58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3"/>
                                    </w:numPr>
                                    <w:tabs>
                                      <w:tab w:val="left" w:pos="336"/>
                                    </w:tabs>
                                    <w:spacing w:line="220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>ADR/RID/ADN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b/>
                                      <w:sz w:val="20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>IMDG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b/>
                                      <w:sz w:val="20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4"/>
                                      <w:sz w:val="20"/>
                                    </w:rPr>
                                    <w:t>IATA</w:t>
                                  </w:r>
                                </w:p>
                              </w:tc>
                              <w:tc>
                                <w:tcPr>
                                  <w:tcW w:w="5266" w:type="dxa"/>
                                </w:tcPr>
                                <w:p w14:paraId="1442433A" w14:textId="77777777" w:rsidR="00994158" w:rsidRDefault="00994158">
                                  <w:pPr>
                                    <w:pStyle w:val="TableParagraph"/>
                                    <w:spacing w:before="18"/>
                                    <w:ind w:left="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</w:p>
                                <w:p w14:paraId="4D19B7B9" w14:textId="77777777" w:rsidR="00994158" w:rsidRDefault="00000000">
                                  <w:pPr>
                                    <w:pStyle w:val="TableParagraph"/>
                                    <w:ind w:left="25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</w:rPr>
                                    <w:t>不适用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1CF03144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474" w:type="dxa"/>
                                </w:tcPr>
                                <w:p w14:paraId="0FEC1160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4"/>
                                    </w:numPr>
                                    <w:tabs>
                                      <w:tab w:val="left" w:pos="336"/>
                                    </w:tabs>
                                    <w:spacing w:before="30" w:line="246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2"/>
                                      <w:sz w:val="20"/>
                                    </w:rPr>
                                    <w:t>UN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适当装船名</w:t>
                                  </w:r>
                                  <w:proofErr w:type="spellEnd"/>
                                </w:p>
                                <w:p w14:paraId="6E634B24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4"/>
                                    </w:numPr>
                                    <w:tabs>
                                      <w:tab w:val="left" w:pos="336"/>
                                    </w:tabs>
                                    <w:spacing w:line="220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>ADR/RID/ADN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b/>
                                      <w:sz w:val="20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>IMDG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b/>
                                      <w:sz w:val="20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4"/>
                                      <w:sz w:val="20"/>
                                    </w:rPr>
                                    <w:t>IATA</w:t>
                                  </w:r>
                                </w:p>
                              </w:tc>
                              <w:tc>
                                <w:tcPr>
                                  <w:tcW w:w="5266" w:type="dxa"/>
                                </w:tcPr>
                                <w:p w14:paraId="724697EA" w14:textId="77777777" w:rsidR="00994158" w:rsidRDefault="00994158">
                                  <w:pPr>
                                    <w:pStyle w:val="TableParagraph"/>
                                    <w:spacing w:before="18"/>
                                    <w:ind w:left="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</w:p>
                                <w:p w14:paraId="193EE552" w14:textId="77777777" w:rsidR="00994158" w:rsidRDefault="00000000">
                                  <w:pPr>
                                    <w:pStyle w:val="TableParagraph"/>
                                    <w:ind w:left="25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</w:rPr>
                                    <w:t>不适用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60FBCB0A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3474" w:type="dxa"/>
                                </w:tcPr>
                                <w:p w14:paraId="459EB334" w14:textId="77777777" w:rsidR="00994158" w:rsidRDefault="00000000">
                                  <w:pPr>
                                    <w:pStyle w:val="TableParagraph"/>
                                    <w:spacing w:before="3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4"/>
                                      <w:sz w:val="20"/>
                                    </w:rPr>
                                    <w:t>运输危险等级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266" w:type="dxa"/>
                                </w:tcPr>
                                <w:p w14:paraId="744D9FE3" w14:textId="77777777" w:rsidR="00994158" w:rsidRDefault="00994158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94158" w14:paraId="185DF9E9" w14:textId="77777777">
                              <w:trPr>
                                <w:trHeight w:val="280"/>
                              </w:trPr>
                              <w:tc>
                                <w:tcPr>
                                  <w:tcW w:w="3474" w:type="dxa"/>
                                </w:tcPr>
                                <w:p w14:paraId="36A916F9" w14:textId="77777777" w:rsidR="00994158" w:rsidRDefault="00000000">
                                  <w:pPr>
                                    <w:pStyle w:val="TableParagraph"/>
                                    <w:spacing w:before="51" w:line="210" w:lineRule="exact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>ADR/RID/ADN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b/>
                                      <w:sz w:val="20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>IMDG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b/>
                                      <w:sz w:val="20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4"/>
                                      <w:sz w:val="20"/>
                                    </w:rPr>
                                    <w:t>IATA</w:t>
                                  </w:r>
                                </w:p>
                              </w:tc>
                              <w:tc>
                                <w:tcPr>
                                  <w:tcW w:w="5266" w:type="dxa"/>
                                  <w:vMerge w:val="restart"/>
                                </w:tcPr>
                                <w:p w14:paraId="0FE32E38" w14:textId="77777777" w:rsidR="00994158" w:rsidRDefault="00994158">
                                  <w:pPr>
                                    <w:pStyle w:val="TableParagraph"/>
                                    <w:spacing w:before="26"/>
                                    <w:ind w:left="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</w:p>
                                <w:p w14:paraId="1970D311" w14:textId="77777777" w:rsidR="00994158" w:rsidRDefault="00000000">
                                  <w:pPr>
                                    <w:pStyle w:val="TableParagraph"/>
                                    <w:spacing w:line="227" w:lineRule="exact"/>
                                    <w:ind w:left="25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</w:rPr>
                                    <w:t>不适用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6B76B8F8" w14:textId="77777777">
                              <w:trPr>
                                <w:trHeight w:val="221"/>
                              </w:trPr>
                              <w:tc>
                                <w:tcPr>
                                  <w:tcW w:w="3474" w:type="dxa"/>
                                </w:tcPr>
                                <w:p w14:paraId="6849251A" w14:textId="77777777" w:rsidR="00994158" w:rsidRDefault="00000000">
                                  <w:pPr>
                                    <w:pStyle w:val="TableParagraph"/>
                                    <w:spacing w:line="202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6"/>
                                      <w:sz w:val="20"/>
                                    </w:rPr>
                                    <w:t>级别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266" w:type="dxa"/>
                                  <w:vMerge/>
                                </w:tcPr>
                                <w:p w14:paraId="59213EE5" w14:textId="77777777" w:rsidR="00994158" w:rsidRDefault="00994158">
                                  <w:pPr>
                                    <w:rPr>
                                      <w:rFonts w:ascii="Times New Roman" w:hAnsi="Times New Roman" w:cs="Times New Roman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994158" w14:paraId="50FE2640" w14:textId="77777777">
                              <w:trPr>
                                <w:trHeight w:val="281"/>
                              </w:trPr>
                              <w:tc>
                                <w:tcPr>
                                  <w:tcW w:w="3474" w:type="dxa"/>
                                </w:tcPr>
                                <w:p w14:paraId="44A303DF" w14:textId="77777777" w:rsidR="00994158" w:rsidRDefault="00000000">
                                  <w:pPr>
                                    <w:pStyle w:val="TableParagraph"/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6"/>
                                      <w:sz w:val="20"/>
                                    </w:rPr>
                                    <w:t>标签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266" w:type="dxa"/>
                                </w:tcPr>
                                <w:p w14:paraId="3CD84C91" w14:textId="77777777" w:rsidR="00994158" w:rsidRDefault="00000000">
                                  <w:pPr>
                                    <w:pStyle w:val="TableParagraph"/>
                                    <w:spacing w:line="222" w:lineRule="exact"/>
                                    <w:ind w:left="25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994158" w14:paraId="434E0107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474" w:type="dxa"/>
                                </w:tcPr>
                                <w:p w14:paraId="410E3B58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336"/>
                                    </w:tabs>
                                    <w:spacing w:before="30" w:line="246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3"/>
                                      <w:sz w:val="20"/>
                                    </w:rPr>
                                    <w:t>包装组别</w:t>
                                  </w:r>
                                  <w:proofErr w:type="spellEnd"/>
                                </w:p>
                                <w:p w14:paraId="5A076D7E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5"/>
                                    </w:numPr>
                                    <w:tabs>
                                      <w:tab w:val="left" w:pos="336"/>
                                    </w:tabs>
                                    <w:spacing w:line="220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>ADR/RID/ADN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b/>
                                      <w:sz w:val="20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>IMDG</w:t>
                                  </w:r>
                                  <w:r>
                                    <w:rPr>
                                      <w:rFonts w:ascii="Times New Roman" w:hAnsi="Times New Roman" w:cs="Times New Roman" w:hint="eastAsia"/>
                                      <w:b/>
                                      <w:sz w:val="20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4"/>
                                      <w:sz w:val="20"/>
                                    </w:rPr>
                                    <w:t>IATA</w:t>
                                  </w:r>
                                </w:p>
                              </w:tc>
                              <w:tc>
                                <w:tcPr>
                                  <w:tcW w:w="5266" w:type="dxa"/>
                                </w:tcPr>
                                <w:p w14:paraId="6A006266" w14:textId="77777777" w:rsidR="00994158" w:rsidRDefault="00994158">
                                  <w:pPr>
                                    <w:pStyle w:val="TableParagraph"/>
                                    <w:spacing w:before="18"/>
                                    <w:ind w:left="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</w:p>
                                <w:p w14:paraId="2BCBC4EA" w14:textId="77777777" w:rsidR="00994158" w:rsidRDefault="00000000">
                                  <w:pPr>
                                    <w:pStyle w:val="TableParagraph"/>
                                    <w:ind w:left="25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</w:rPr>
                                    <w:t>不适用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0CD7DB24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3474" w:type="dxa"/>
                                </w:tcPr>
                                <w:p w14:paraId="228A2FFA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336"/>
                                    </w:tabs>
                                    <w:spacing w:before="30" w:line="240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环境危害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  <w:p w14:paraId="2A5F59C5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336"/>
                                    </w:tabs>
                                    <w:spacing w:line="240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海运污染物质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266" w:type="dxa"/>
                                </w:tcPr>
                                <w:p w14:paraId="2703AD24" w14:textId="77777777" w:rsidR="00994158" w:rsidRDefault="00994158">
                                  <w:pPr>
                                    <w:pStyle w:val="TableParagraph"/>
                                    <w:spacing w:before="18"/>
                                    <w:ind w:left="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</w:p>
                                <w:p w14:paraId="5315F7FF" w14:textId="77777777" w:rsidR="00994158" w:rsidRDefault="00000000">
                                  <w:pPr>
                                    <w:pStyle w:val="TableParagraph"/>
                                    <w:ind w:left="25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6"/>
                                      <w:sz w:val="20"/>
                                    </w:rPr>
                                    <w:t>不是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1CFC6C45" w14:textId="77777777">
                              <w:trPr>
                                <w:trHeight w:val="553"/>
                              </w:trPr>
                              <w:tc>
                                <w:tcPr>
                                  <w:tcW w:w="3474" w:type="dxa"/>
                                </w:tcPr>
                                <w:p w14:paraId="4FFE9DF6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7"/>
                                    </w:numPr>
                                    <w:tabs>
                                      <w:tab w:val="left" w:pos="336"/>
                                    </w:tabs>
                                    <w:spacing w:before="30" w:line="241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用户特别预防措施</w:t>
                                  </w:r>
                                  <w:proofErr w:type="spellEnd"/>
                                </w:p>
                                <w:p w14:paraId="75FED4CF" w14:textId="77777777" w:rsidR="00994158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17"/>
                                    </w:numPr>
                                    <w:tabs>
                                      <w:tab w:val="left" w:pos="336"/>
                                    </w:tabs>
                                    <w:spacing w:line="241" w:lineRule="exact"/>
                                    <w:ind w:left="336" w:hanging="10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危险编码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266" w:type="dxa"/>
                                </w:tcPr>
                                <w:p w14:paraId="4C36FF5C" w14:textId="77777777" w:rsidR="00994158" w:rsidRDefault="00000000">
                                  <w:pPr>
                                    <w:pStyle w:val="TableParagraph"/>
                                    <w:spacing w:before="25" w:line="248" w:lineRule="exact"/>
                                    <w:ind w:left="25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</w:rPr>
                                    <w:t>不适用</w:t>
                                  </w:r>
                                  <w:proofErr w:type="spellEnd"/>
                                </w:p>
                                <w:p w14:paraId="74EF577E" w14:textId="77777777" w:rsidR="00994158" w:rsidRDefault="00000000">
                                  <w:pPr>
                                    <w:pStyle w:val="TableParagraph"/>
                                    <w:spacing w:line="221" w:lineRule="exact"/>
                                    <w:ind w:left="25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10"/>
                                      <w:sz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994158" w14:paraId="03531F45" w14:textId="77777777">
                              <w:trPr>
                                <w:trHeight w:val="463"/>
                              </w:trPr>
                              <w:tc>
                                <w:tcPr>
                                  <w:tcW w:w="3474" w:type="dxa"/>
                                  <w:vAlign w:val="center"/>
                                </w:tcPr>
                                <w:p w14:paraId="1AD25156" w14:textId="77777777" w:rsidR="00994158" w:rsidRDefault="00000000">
                                  <w:pPr>
                                    <w:pStyle w:val="TableParagraph"/>
                                    <w:spacing w:before="3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根据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2"/>
                                      <w:sz w:val="20"/>
                                      <w:lang w:eastAsia="zh-CN"/>
                                    </w:rPr>
                                    <w:t>IMO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6"/>
                                      <w:sz w:val="20"/>
                                      <w:lang w:eastAsia="zh-CN"/>
                                    </w:rPr>
                                    <w:t>文书进行的大量海上运输</w:t>
                                  </w:r>
                                </w:p>
                              </w:tc>
                              <w:tc>
                                <w:tcPr>
                                  <w:tcW w:w="5266" w:type="dxa"/>
                                  <w:vAlign w:val="center"/>
                                </w:tcPr>
                                <w:p w14:paraId="1187018C" w14:textId="77777777" w:rsidR="00994158" w:rsidRDefault="00000000">
                                  <w:pPr>
                                    <w:pStyle w:val="TableParagraph"/>
                                    <w:spacing w:before="30"/>
                                    <w:jc w:val="both"/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6"/>
                                      <w:sz w:val="20"/>
                                    </w:rPr>
                                    <w:t>不适用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14D51139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3474" w:type="dxa"/>
                                </w:tcPr>
                                <w:p w14:paraId="26E35184" w14:textId="77777777" w:rsidR="00994158" w:rsidRDefault="00000000">
                                  <w:pPr>
                                    <w:pStyle w:val="TableParagraph"/>
                                    <w:spacing w:before="3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运输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2"/>
                                      <w:sz w:val="20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2"/>
                                      <w:sz w:val="20"/>
                                    </w:rPr>
                                    <w:t>额外的资料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10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266" w:type="dxa"/>
                                </w:tcPr>
                                <w:p w14:paraId="79BAF850" w14:textId="77777777" w:rsidR="00994158" w:rsidRDefault="00000000">
                                  <w:pPr>
                                    <w:pStyle w:val="TableParagraph"/>
                                    <w:spacing w:before="25"/>
                                    <w:ind w:left="250"/>
                                    <w:rPr>
                                      <w:rFonts w:ascii="Times New Roman" w:hAnsi="Times New Roman" w:cs="Times New Roman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pacing w:val="-3"/>
                                      <w:sz w:val="20"/>
                                      <w:lang w:eastAsia="zh-CN"/>
                                    </w:rPr>
                                    <w:t>根据以上的规格是不危险的。</w:t>
                                  </w:r>
                                </w:p>
                              </w:tc>
                            </w:tr>
                            <w:tr w:rsidR="00994158" w14:paraId="2A2D44DF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3474" w:type="dxa"/>
                                </w:tcPr>
                                <w:p w14:paraId="4D026A6F" w14:textId="77777777" w:rsidR="00994158" w:rsidRDefault="00000000">
                                  <w:pPr>
                                    <w:pStyle w:val="TableParagraph"/>
                                    <w:spacing w:before="30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</w:rPr>
                                    <w:t>UN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3"/>
                                      <w:sz w:val="20"/>
                                    </w:rPr>
                                    <w:t xml:space="preserve"> "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标准规定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pacing w:val="-5"/>
                                      <w:sz w:val="20"/>
                                    </w:rPr>
                                    <w:t>":</w:t>
                                  </w:r>
                                </w:p>
                              </w:tc>
                              <w:tc>
                                <w:tcPr>
                                  <w:tcW w:w="5266" w:type="dxa"/>
                                </w:tcPr>
                                <w:p w14:paraId="70B9FD09" w14:textId="77777777" w:rsidR="00994158" w:rsidRDefault="00000000">
                                  <w:pPr>
                                    <w:pStyle w:val="TableParagraph"/>
                                    <w:spacing w:before="25"/>
                                    <w:ind w:left="250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pacing w:val="-5"/>
                                      <w:sz w:val="20"/>
                                    </w:rPr>
                                    <w:t>不适用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25B7E991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spacing w:line="240" w:lineRule="exact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19BEA4" id="_x0000_s1039" type="#_x0000_t202" style="position:absolute;left:0;text-align:left;margin-left:6.05pt;margin-top:2.6pt;width:485.8pt;height:293.2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" filled="f" strokecolor="blue">
                <v:textbox inset="0,0,0,0">
                  <w:txbxContent>
                    <w:p w14:paraId="5ADD79CA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7D961E1C" w14:textId="77777777" w:rsidR="00994158" w:rsidRDefault="00994158">
                      <w:pPr>
                        <w:spacing w:before="188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tbl>
                      <w:tblPr>
                        <w:tblW w:w="8740" w:type="dxa"/>
                        <w:tblInd w:w="37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474"/>
                        <w:gridCol w:w="5266"/>
                      </w:tblGrid>
                      <w:tr w:rsidR="00994158" w14:paraId="6EAA2220" w14:textId="77777777">
                        <w:trPr>
                          <w:trHeight w:val="551"/>
                        </w:trPr>
                        <w:tc>
                          <w:tcPr>
                            <w:tcW w:w="3474" w:type="dxa"/>
                          </w:tcPr>
                          <w:p w14:paraId="030E0F50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336"/>
                              </w:tabs>
                              <w:spacing w:before="30" w:line="246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lang w:eastAsia="zh-CN"/>
                              </w:rPr>
                              <w:t>联合国危险货物编号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  <w:lang w:eastAsia="zh-CN"/>
                              </w:rPr>
                              <w:t>(UN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号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  <w:lang w:eastAsia="zh-CN"/>
                              </w:rPr>
                              <w:t>)</w:t>
                            </w:r>
                          </w:p>
                          <w:p w14:paraId="4D6E1C58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336"/>
                              </w:tabs>
                              <w:spacing w:line="220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ADR/RID/ADN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IMDG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20"/>
                              </w:rPr>
                              <w:t>IATA</w:t>
                            </w:r>
                          </w:p>
                        </w:tc>
                        <w:tc>
                          <w:tcPr>
                            <w:tcW w:w="5266" w:type="dxa"/>
                          </w:tcPr>
                          <w:p w14:paraId="1442433A" w14:textId="77777777" w:rsidR="00994158" w:rsidRDefault="00994158">
                            <w:pPr>
                              <w:pStyle w:val="TableParagraph"/>
                              <w:spacing w:before="18"/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4D19B7B9" w14:textId="77777777" w:rsidR="00994158" w:rsidRDefault="00000000">
                            <w:pPr>
                              <w:pStyle w:val="TableParagraph"/>
                              <w:ind w:left="25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</w:rPr>
                              <w:t>不适用</w:t>
                            </w:r>
                            <w:proofErr w:type="spellEnd"/>
                          </w:p>
                        </w:tc>
                      </w:tr>
                      <w:tr w:rsidR="00994158" w14:paraId="1CF03144" w14:textId="77777777">
                        <w:trPr>
                          <w:trHeight w:val="551"/>
                        </w:trPr>
                        <w:tc>
                          <w:tcPr>
                            <w:tcW w:w="3474" w:type="dxa"/>
                          </w:tcPr>
                          <w:p w14:paraId="0FEC1160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336"/>
                              </w:tabs>
                              <w:spacing w:before="30" w:line="246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</w:rPr>
                              <w:t>UN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适当装船名</w:t>
                            </w:r>
                            <w:proofErr w:type="spellEnd"/>
                          </w:p>
                          <w:p w14:paraId="6E634B24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336"/>
                              </w:tabs>
                              <w:spacing w:line="220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ADR/RID/ADN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IMDG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20"/>
                              </w:rPr>
                              <w:t>IATA</w:t>
                            </w:r>
                          </w:p>
                        </w:tc>
                        <w:tc>
                          <w:tcPr>
                            <w:tcW w:w="5266" w:type="dxa"/>
                          </w:tcPr>
                          <w:p w14:paraId="724697EA" w14:textId="77777777" w:rsidR="00994158" w:rsidRDefault="00994158">
                            <w:pPr>
                              <w:pStyle w:val="TableParagraph"/>
                              <w:spacing w:before="18"/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193EE552" w14:textId="77777777" w:rsidR="00994158" w:rsidRDefault="00000000">
                            <w:pPr>
                              <w:pStyle w:val="TableParagraph"/>
                              <w:ind w:left="25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</w:rPr>
                              <w:t>不适用</w:t>
                            </w:r>
                            <w:proofErr w:type="spellEnd"/>
                          </w:p>
                        </w:tc>
                      </w:tr>
                      <w:tr w:rsidR="00994158" w14:paraId="60FBCB0A" w14:textId="77777777">
                        <w:trPr>
                          <w:trHeight w:val="328"/>
                        </w:trPr>
                        <w:tc>
                          <w:tcPr>
                            <w:tcW w:w="3474" w:type="dxa"/>
                          </w:tcPr>
                          <w:p w14:paraId="459EB334" w14:textId="77777777" w:rsidR="00994158" w:rsidRDefault="00000000">
                            <w:pPr>
                              <w:pStyle w:val="TableParagraph"/>
                              <w:spacing w:before="3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</w:rPr>
                              <w:t>运输危险等级</w:t>
                            </w:r>
                            <w:proofErr w:type="spellEnd"/>
                          </w:p>
                        </w:tc>
                        <w:tc>
                          <w:tcPr>
                            <w:tcW w:w="5266" w:type="dxa"/>
                          </w:tcPr>
                          <w:p w14:paraId="744D9FE3" w14:textId="77777777" w:rsidR="00994158" w:rsidRDefault="00994158">
                            <w:pPr>
                              <w:pStyle w:val="TableParagraph"/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94158" w14:paraId="185DF9E9" w14:textId="77777777">
                        <w:trPr>
                          <w:trHeight w:val="280"/>
                        </w:trPr>
                        <w:tc>
                          <w:tcPr>
                            <w:tcW w:w="3474" w:type="dxa"/>
                          </w:tcPr>
                          <w:p w14:paraId="36A916F9" w14:textId="77777777" w:rsidR="00994158" w:rsidRDefault="00000000">
                            <w:pPr>
                              <w:pStyle w:val="TableParagraph"/>
                              <w:spacing w:before="51" w:line="210" w:lineRule="exact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ADR/RID/ADN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IMDG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20"/>
                              </w:rPr>
                              <w:t>IATA</w:t>
                            </w:r>
                          </w:p>
                        </w:tc>
                        <w:tc>
                          <w:tcPr>
                            <w:tcW w:w="5266" w:type="dxa"/>
                            <w:vMerge w:val="restart"/>
                          </w:tcPr>
                          <w:p w14:paraId="0FE32E38" w14:textId="77777777" w:rsidR="00994158" w:rsidRDefault="00994158">
                            <w:pPr>
                              <w:pStyle w:val="TableParagraph"/>
                              <w:spacing w:before="26"/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1970D311" w14:textId="77777777" w:rsidR="00994158" w:rsidRDefault="00000000">
                            <w:pPr>
                              <w:pStyle w:val="TableParagraph"/>
                              <w:spacing w:line="227" w:lineRule="exact"/>
                              <w:ind w:left="25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</w:rPr>
                              <w:t>不适用</w:t>
                            </w:r>
                            <w:proofErr w:type="spellEnd"/>
                          </w:p>
                        </w:tc>
                      </w:tr>
                      <w:tr w:rsidR="00994158" w14:paraId="6B76B8F8" w14:textId="77777777">
                        <w:trPr>
                          <w:trHeight w:val="221"/>
                        </w:trPr>
                        <w:tc>
                          <w:tcPr>
                            <w:tcW w:w="3474" w:type="dxa"/>
                          </w:tcPr>
                          <w:p w14:paraId="6849251A" w14:textId="77777777" w:rsidR="00994158" w:rsidRDefault="00000000">
                            <w:pPr>
                              <w:pStyle w:val="TableParagraph"/>
                              <w:spacing w:line="202" w:lineRule="exact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</w:rPr>
                              <w:t>级别</w:t>
                            </w:r>
                            <w:proofErr w:type="spellEnd"/>
                          </w:p>
                        </w:tc>
                        <w:tc>
                          <w:tcPr>
                            <w:tcW w:w="5266" w:type="dxa"/>
                            <w:vMerge/>
                          </w:tcPr>
                          <w:p w14:paraId="59213EE5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994158" w14:paraId="50FE2640" w14:textId="77777777">
                        <w:trPr>
                          <w:trHeight w:val="281"/>
                        </w:trPr>
                        <w:tc>
                          <w:tcPr>
                            <w:tcW w:w="3474" w:type="dxa"/>
                          </w:tcPr>
                          <w:p w14:paraId="44A303DF" w14:textId="77777777" w:rsidR="00994158" w:rsidRDefault="00000000">
                            <w:pPr>
                              <w:pStyle w:val="TableParagraph"/>
                              <w:spacing w:line="240" w:lineRule="exact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</w:rPr>
                              <w:t>标签</w:t>
                            </w:r>
                            <w:proofErr w:type="spellEnd"/>
                          </w:p>
                        </w:tc>
                        <w:tc>
                          <w:tcPr>
                            <w:tcW w:w="5266" w:type="dxa"/>
                          </w:tcPr>
                          <w:p w14:paraId="3CD84C91" w14:textId="77777777" w:rsidR="00994158" w:rsidRDefault="00000000">
                            <w:pPr>
                              <w:pStyle w:val="TableParagraph"/>
                              <w:spacing w:line="222" w:lineRule="exact"/>
                              <w:ind w:left="25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994158" w14:paraId="434E0107" w14:textId="77777777">
                        <w:trPr>
                          <w:trHeight w:val="551"/>
                        </w:trPr>
                        <w:tc>
                          <w:tcPr>
                            <w:tcW w:w="3474" w:type="dxa"/>
                          </w:tcPr>
                          <w:p w14:paraId="410E3B58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336"/>
                              </w:tabs>
                              <w:spacing w:before="30" w:line="246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</w:rPr>
                              <w:t>包装组别</w:t>
                            </w:r>
                            <w:proofErr w:type="spellEnd"/>
                          </w:p>
                          <w:p w14:paraId="5A076D7E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336"/>
                              </w:tabs>
                              <w:spacing w:line="220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ADR/RID/ADN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IMDG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b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20"/>
                              </w:rPr>
                              <w:t>IATA</w:t>
                            </w:r>
                          </w:p>
                        </w:tc>
                        <w:tc>
                          <w:tcPr>
                            <w:tcW w:w="5266" w:type="dxa"/>
                          </w:tcPr>
                          <w:p w14:paraId="6A006266" w14:textId="77777777" w:rsidR="00994158" w:rsidRDefault="00994158">
                            <w:pPr>
                              <w:pStyle w:val="TableParagraph"/>
                              <w:spacing w:before="18"/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2BCBC4EA" w14:textId="77777777" w:rsidR="00994158" w:rsidRDefault="00000000">
                            <w:pPr>
                              <w:pStyle w:val="TableParagraph"/>
                              <w:ind w:left="25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</w:rPr>
                              <w:t>不适用</w:t>
                            </w:r>
                            <w:proofErr w:type="spellEnd"/>
                          </w:p>
                        </w:tc>
                      </w:tr>
                      <w:tr w:rsidR="00994158" w14:paraId="0CD7DB24" w14:textId="77777777">
                        <w:trPr>
                          <w:trHeight w:val="551"/>
                        </w:trPr>
                        <w:tc>
                          <w:tcPr>
                            <w:tcW w:w="3474" w:type="dxa"/>
                          </w:tcPr>
                          <w:p w14:paraId="228A2FFA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336"/>
                              </w:tabs>
                              <w:spacing w:before="30" w:line="240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环境危害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2A5F59C5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336"/>
                              </w:tabs>
                              <w:spacing w:line="240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海运污染物质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266" w:type="dxa"/>
                          </w:tcPr>
                          <w:p w14:paraId="2703AD24" w14:textId="77777777" w:rsidR="00994158" w:rsidRDefault="00994158">
                            <w:pPr>
                              <w:pStyle w:val="TableParagraph"/>
                              <w:spacing w:before="18"/>
                              <w:ind w:left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5315F7FF" w14:textId="77777777" w:rsidR="00994158" w:rsidRDefault="00000000">
                            <w:pPr>
                              <w:pStyle w:val="TableParagraph"/>
                              <w:ind w:left="25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</w:rPr>
                              <w:t>不是</w:t>
                            </w:r>
                            <w:proofErr w:type="spellEnd"/>
                          </w:p>
                        </w:tc>
                      </w:tr>
                      <w:tr w:rsidR="00994158" w14:paraId="1CFC6C45" w14:textId="77777777">
                        <w:trPr>
                          <w:trHeight w:val="553"/>
                        </w:trPr>
                        <w:tc>
                          <w:tcPr>
                            <w:tcW w:w="3474" w:type="dxa"/>
                          </w:tcPr>
                          <w:p w14:paraId="4FFE9DF6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336"/>
                              </w:tabs>
                              <w:spacing w:before="30" w:line="241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用户特别预防措施</w:t>
                            </w:r>
                            <w:proofErr w:type="spellEnd"/>
                          </w:p>
                          <w:p w14:paraId="75FED4CF" w14:textId="77777777" w:rsidR="00994158" w:rsidRDefault="00000000">
                            <w:pPr>
                              <w:pStyle w:val="TableParagraph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336"/>
                              </w:tabs>
                              <w:spacing w:line="241" w:lineRule="exact"/>
                              <w:ind w:left="336"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危险编码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266" w:type="dxa"/>
                          </w:tcPr>
                          <w:p w14:paraId="4C36FF5C" w14:textId="77777777" w:rsidR="00994158" w:rsidRDefault="00000000">
                            <w:pPr>
                              <w:pStyle w:val="TableParagraph"/>
                              <w:spacing w:before="25" w:line="248" w:lineRule="exact"/>
                              <w:ind w:left="25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</w:rPr>
                              <w:t>不适用</w:t>
                            </w:r>
                            <w:proofErr w:type="spellEnd"/>
                          </w:p>
                          <w:p w14:paraId="74EF577E" w14:textId="77777777" w:rsidR="00994158" w:rsidRDefault="00000000">
                            <w:pPr>
                              <w:pStyle w:val="TableParagraph"/>
                              <w:spacing w:line="221" w:lineRule="exact"/>
                              <w:ind w:left="25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>-</w:t>
                            </w:r>
                          </w:p>
                        </w:tc>
                      </w:tr>
                      <w:tr w:rsidR="00994158" w14:paraId="03531F45" w14:textId="77777777">
                        <w:trPr>
                          <w:trHeight w:val="463"/>
                        </w:trPr>
                        <w:tc>
                          <w:tcPr>
                            <w:tcW w:w="3474" w:type="dxa"/>
                            <w:vAlign w:val="center"/>
                          </w:tcPr>
                          <w:p w14:paraId="1AD25156" w14:textId="77777777" w:rsidR="00994158" w:rsidRDefault="00000000">
                            <w:pPr>
                              <w:pStyle w:val="TableParagraph"/>
                              <w:spacing w:before="3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根据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  <w:lang w:eastAsia="zh-CN"/>
                              </w:rPr>
                              <w:t>IMO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  <w:lang w:eastAsia="zh-CN"/>
                              </w:rPr>
                              <w:t>文书进行的大量海上运输</w:t>
                            </w:r>
                          </w:p>
                        </w:tc>
                        <w:tc>
                          <w:tcPr>
                            <w:tcW w:w="5266" w:type="dxa"/>
                            <w:vAlign w:val="center"/>
                          </w:tcPr>
                          <w:p w14:paraId="1187018C" w14:textId="77777777" w:rsidR="00994158" w:rsidRDefault="00000000">
                            <w:pPr>
                              <w:pStyle w:val="TableParagraph"/>
                              <w:spacing w:before="30"/>
                              <w:jc w:val="both"/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20"/>
                              </w:rPr>
                              <w:t>不适用</w:t>
                            </w:r>
                            <w:proofErr w:type="spellEnd"/>
                          </w:p>
                        </w:tc>
                      </w:tr>
                      <w:tr w:rsidR="00994158" w14:paraId="14D51139" w14:textId="77777777">
                        <w:trPr>
                          <w:trHeight w:val="328"/>
                        </w:trPr>
                        <w:tc>
                          <w:tcPr>
                            <w:tcW w:w="3474" w:type="dxa"/>
                          </w:tcPr>
                          <w:p w14:paraId="26E35184" w14:textId="77777777" w:rsidR="00994158" w:rsidRDefault="00000000">
                            <w:pPr>
                              <w:pStyle w:val="TableParagraph"/>
                              <w:spacing w:before="3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运输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额外的资料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266" w:type="dxa"/>
                          </w:tcPr>
                          <w:p w14:paraId="79BAF850" w14:textId="77777777" w:rsidR="00994158" w:rsidRDefault="00000000">
                            <w:pPr>
                              <w:pStyle w:val="TableParagraph"/>
                              <w:spacing w:before="25"/>
                              <w:ind w:left="250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20"/>
                                <w:lang w:eastAsia="zh-CN"/>
                              </w:rPr>
                              <w:t>根据以上的规格是不危险的。</w:t>
                            </w:r>
                          </w:p>
                        </w:tc>
                      </w:tr>
                      <w:tr w:rsidR="00994158" w14:paraId="2A2D44DF" w14:textId="77777777">
                        <w:trPr>
                          <w:trHeight w:val="328"/>
                        </w:trPr>
                        <w:tc>
                          <w:tcPr>
                            <w:tcW w:w="3474" w:type="dxa"/>
                          </w:tcPr>
                          <w:p w14:paraId="4D026A6F" w14:textId="77777777" w:rsidR="00994158" w:rsidRDefault="00000000">
                            <w:pPr>
                              <w:pStyle w:val="TableParagraph"/>
                              <w:spacing w:before="3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UN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0"/>
                              </w:rPr>
                              <w:t xml:space="preserve"> "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标准规定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20"/>
                              </w:rPr>
                              <w:t>":</w:t>
                            </w:r>
                          </w:p>
                        </w:tc>
                        <w:tc>
                          <w:tcPr>
                            <w:tcW w:w="5266" w:type="dxa"/>
                          </w:tcPr>
                          <w:p w14:paraId="70B9FD09" w14:textId="77777777" w:rsidR="00994158" w:rsidRDefault="00000000">
                            <w:pPr>
                              <w:pStyle w:val="TableParagraph"/>
                              <w:spacing w:before="25"/>
                              <w:ind w:left="25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</w:rPr>
                              <w:t>不适用</w:t>
                            </w:r>
                            <w:proofErr w:type="spellEnd"/>
                          </w:p>
                        </w:tc>
                      </w:tr>
                    </w:tbl>
                    <w:p w14:paraId="25B7E991" w14:textId="77777777" w:rsidR="00994158" w:rsidRDefault="00994158">
                      <w:pPr>
                        <w:tabs>
                          <w:tab w:val="left" w:pos="598"/>
                        </w:tabs>
                        <w:spacing w:line="240" w:lineRule="exact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15E811" w14:textId="77777777" w:rsidR="00994158" w:rsidRDefault="00994158">
      <w:pPr>
        <w:pStyle w:val="a3"/>
        <w:spacing w:before="37"/>
        <w:rPr>
          <w:rFonts w:ascii="Arial MT" w:hint="eastAsia"/>
        </w:rPr>
      </w:pPr>
    </w:p>
    <w:p w14:paraId="0774BAE8" w14:textId="77777777" w:rsidR="00994158" w:rsidRDefault="00994158">
      <w:pPr>
        <w:pStyle w:val="a3"/>
        <w:rPr>
          <w:rFonts w:ascii="Arial MT" w:hint="eastAsia"/>
        </w:rPr>
      </w:pPr>
    </w:p>
    <w:p w14:paraId="24330AF5" w14:textId="77777777" w:rsidR="00994158" w:rsidRDefault="00994158">
      <w:pPr>
        <w:pStyle w:val="a3"/>
        <w:rPr>
          <w:rFonts w:ascii="Arial MT" w:hint="eastAsia"/>
        </w:rPr>
      </w:pPr>
    </w:p>
    <w:p w14:paraId="55382714" w14:textId="77777777" w:rsidR="00994158" w:rsidRDefault="00994158">
      <w:pPr>
        <w:pStyle w:val="a3"/>
        <w:rPr>
          <w:rFonts w:ascii="Arial MT" w:hint="eastAsia"/>
        </w:rPr>
      </w:pPr>
    </w:p>
    <w:p w14:paraId="66400E71" w14:textId="77777777" w:rsidR="00994158" w:rsidRDefault="00994158">
      <w:pPr>
        <w:pStyle w:val="a3"/>
        <w:rPr>
          <w:rFonts w:ascii="Arial MT" w:hint="eastAsia"/>
        </w:rPr>
      </w:pPr>
    </w:p>
    <w:p w14:paraId="4276FFA2" w14:textId="77777777" w:rsidR="00994158" w:rsidRDefault="00994158">
      <w:pPr>
        <w:pStyle w:val="a3"/>
        <w:rPr>
          <w:rFonts w:ascii="Arial MT" w:hint="eastAsia"/>
        </w:rPr>
      </w:pPr>
    </w:p>
    <w:p w14:paraId="6A39C9FB" w14:textId="77777777" w:rsidR="00994158" w:rsidRDefault="00994158">
      <w:pPr>
        <w:pStyle w:val="a3"/>
        <w:rPr>
          <w:rFonts w:ascii="Arial MT" w:hint="eastAsia"/>
        </w:rPr>
      </w:pPr>
    </w:p>
    <w:p w14:paraId="4606A41C" w14:textId="77777777" w:rsidR="00994158" w:rsidRDefault="00994158">
      <w:pPr>
        <w:pStyle w:val="a3"/>
        <w:rPr>
          <w:rFonts w:ascii="Arial MT" w:hint="eastAsia"/>
        </w:rPr>
      </w:pPr>
    </w:p>
    <w:p w14:paraId="07D29EAA" w14:textId="77777777" w:rsidR="00994158" w:rsidRDefault="00994158">
      <w:pPr>
        <w:pStyle w:val="a3"/>
        <w:rPr>
          <w:rFonts w:ascii="Arial MT" w:hint="eastAsia"/>
        </w:rPr>
      </w:pPr>
    </w:p>
    <w:p w14:paraId="361DA717" w14:textId="77777777" w:rsidR="00994158" w:rsidRDefault="00994158">
      <w:pPr>
        <w:pStyle w:val="a3"/>
        <w:rPr>
          <w:rFonts w:ascii="Arial MT" w:hint="eastAsia"/>
        </w:rPr>
      </w:pPr>
    </w:p>
    <w:p w14:paraId="2A9FF433" w14:textId="77777777" w:rsidR="00994158" w:rsidRDefault="00994158">
      <w:pPr>
        <w:pStyle w:val="a3"/>
        <w:spacing w:before="67"/>
        <w:rPr>
          <w:rFonts w:ascii="Arial MT" w:hint="eastAsia"/>
        </w:rPr>
      </w:pPr>
    </w:p>
    <w:p w14:paraId="55681002" w14:textId="77777777" w:rsidR="00994158" w:rsidRDefault="00994158">
      <w:pPr>
        <w:pStyle w:val="a3"/>
        <w:rPr>
          <w:rFonts w:ascii="Arial MT" w:hint="eastAsia"/>
        </w:rPr>
      </w:pPr>
    </w:p>
    <w:p w14:paraId="143B0182" w14:textId="77777777" w:rsidR="00994158" w:rsidRDefault="00994158">
      <w:pPr>
        <w:pStyle w:val="a3"/>
        <w:rPr>
          <w:rFonts w:ascii="Arial MT" w:hint="eastAsia"/>
        </w:rPr>
      </w:pPr>
    </w:p>
    <w:p w14:paraId="36B59778" w14:textId="77777777" w:rsidR="00994158" w:rsidRDefault="00994158">
      <w:pPr>
        <w:pStyle w:val="a3"/>
        <w:rPr>
          <w:rFonts w:ascii="Arial MT" w:hint="eastAsia"/>
        </w:rPr>
      </w:pPr>
    </w:p>
    <w:p w14:paraId="6F8095C1" w14:textId="77777777" w:rsidR="00994158" w:rsidRDefault="00994158">
      <w:pPr>
        <w:pStyle w:val="a3"/>
        <w:rPr>
          <w:rFonts w:ascii="Arial MT" w:hint="eastAsia"/>
        </w:rPr>
      </w:pPr>
    </w:p>
    <w:p w14:paraId="32FE120A" w14:textId="77777777" w:rsidR="00994158" w:rsidRDefault="00994158">
      <w:pPr>
        <w:pStyle w:val="a3"/>
        <w:rPr>
          <w:rFonts w:ascii="Arial MT" w:hint="eastAsia"/>
        </w:rPr>
      </w:pPr>
    </w:p>
    <w:p w14:paraId="5806C619" w14:textId="77777777" w:rsidR="00994158" w:rsidRDefault="00994158">
      <w:pPr>
        <w:pStyle w:val="a3"/>
        <w:spacing w:before="195"/>
        <w:rPr>
          <w:rFonts w:ascii="Arial MT" w:hint="eastAsia"/>
        </w:rPr>
      </w:pPr>
    </w:p>
    <w:p w14:paraId="16EA9D54" w14:textId="77777777" w:rsidR="00994158" w:rsidRDefault="00994158">
      <w:pPr>
        <w:pStyle w:val="a3"/>
        <w:spacing w:before="8"/>
        <w:rPr>
          <w:rFonts w:ascii="Arial MT" w:hint="eastAsia"/>
          <w:sz w:val="6"/>
        </w:rPr>
      </w:pPr>
    </w:p>
    <w:p w14:paraId="41A256BD" w14:textId="77777777" w:rsidR="00994158" w:rsidRDefault="00994158">
      <w:pPr>
        <w:pStyle w:val="a3"/>
        <w:spacing w:before="82"/>
        <w:rPr>
          <w:rFonts w:ascii="Arial MT" w:hint="eastAsia"/>
          <w:sz w:val="16"/>
        </w:rPr>
      </w:pPr>
    </w:p>
    <w:p w14:paraId="0BE6657C" w14:textId="77777777" w:rsidR="00994158" w:rsidRDefault="00994158">
      <w:pPr>
        <w:ind w:right="362"/>
        <w:jc w:val="center"/>
        <w:rPr>
          <w:rFonts w:ascii="Times New Roman" w:eastAsia="Times New Roman"/>
          <w:sz w:val="16"/>
        </w:rPr>
      </w:pPr>
    </w:p>
    <w:p w14:paraId="20CFEAD7" w14:textId="77777777" w:rsidR="00994158" w:rsidRDefault="00994158">
      <w:pPr>
        <w:ind w:right="362"/>
        <w:jc w:val="center"/>
        <w:rPr>
          <w:rFonts w:ascii="Times New Roman" w:eastAsia="Times New Roman"/>
          <w:sz w:val="16"/>
        </w:rPr>
      </w:pPr>
    </w:p>
    <w:p w14:paraId="6370F4B3" w14:textId="77777777" w:rsidR="00994158" w:rsidRDefault="00994158">
      <w:pPr>
        <w:ind w:right="362"/>
        <w:jc w:val="center"/>
        <w:rPr>
          <w:rFonts w:ascii="Times New Roman" w:eastAsia="Times New Roman"/>
          <w:sz w:val="16"/>
        </w:rPr>
      </w:pPr>
    </w:p>
    <w:p w14:paraId="7F685283" w14:textId="77777777" w:rsidR="00994158" w:rsidRDefault="00994158">
      <w:pPr>
        <w:ind w:right="362"/>
        <w:jc w:val="center"/>
        <w:rPr>
          <w:rFonts w:ascii="Times New Roman" w:eastAsia="Times New Roman"/>
          <w:sz w:val="16"/>
        </w:rPr>
      </w:pPr>
    </w:p>
    <w:p w14:paraId="60326379" w14:textId="77777777" w:rsidR="00994158" w:rsidRDefault="00000000">
      <w:pPr>
        <w:ind w:right="362"/>
        <w:jc w:val="center"/>
        <w:rPr>
          <w:rFonts w:ascii="Times New Roman" w:eastAsia="Times New Roman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A41DDDB" wp14:editId="1BE8C977">
                <wp:simplePos x="0" y="0"/>
                <wp:positionH relativeFrom="column">
                  <wp:posOffset>76835</wp:posOffset>
                </wp:positionH>
                <wp:positionV relativeFrom="paragraph">
                  <wp:posOffset>39370</wp:posOffset>
                </wp:positionV>
                <wp:extent cx="6169660" cy="4762500"/>
                <wp:effectExtent l="4445" t="4445" r="13335" b="18415"/>
                <wp:wrapNone/>
                <wp:docPr id="15" name="Text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47625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52898058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tbl>
                            <w:tblPr>
                              <w:tblW w:w="9192" w:type="dxa"/>
                              <w:tblInd w:w="367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192"/>
                            </w:tblGrid>
                            <w:tr w:rsidR="00994158" w14:paraId="20BA8F67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9192" w:type="dxa"/>
                                  <w:shd w:val="clear" w:color="auto" w:fill="0000FF"/>
                                </w:tcPr>
                                <w:p w14:paraId="000D7E7F" w14:textId="77777777" w:rsidR="00994158" w:rsidRDefault="00000000">
                                  <w:pPr>
                                    <w:pStyle w:val="TableParagraph"/>
                                    <w:spacing w:line="298" w:lineRule="exact"/>
                                    <w:ind w:left="49"/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/>
                                      <w:b/>
                                      <w:color w:val="FFFFFF"/>
                                      <w:sz w:val="24"/>
                                    </w:rPr>
                                    <w:t>15</w:t>
                                  </w:r>
                                  <w:r>
                                    <w:rPr>
                                      <w:rFonts w:ascii="Times New Roman" w:eastAsia="Times New Roman"/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FFFFFF"/>
                                      <w:spacing w:val="-3"/>
                                      <w:sz w:val="24"/>
                                    </w:rPr>
                                    <w:t>法规信息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301C1DEA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spacing w:line="240" w:lineRule="exact"/>
                              <w:rPr>
                                <w:rFonts w:hint="eastAsia"/>
                                <w:spacing w:val="-2"/>
                                <w:sz w:val="20"/>
                              </w:rPr>
                            </w:pPr>
                          </w:p>
                          <w:p w14:paraId="41B463AA" w14:textId="77777777" w:rsidR="00994158" w:rsidRDefault="00000000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left="601" w:hanging="102"/>
                              <w:rPr>
                                <w:rFonts w:hint="eastAsia"/>
                                <w:spacing w:val="-2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-2"/>
                                <w:sz w:val="20"/>
                                <w:lang w:eastAsia="zh-CN"/>
                              </w:rPr>
                              <w:t>对相应纯物质或者混合物的安全·保健及环境法规法律</w:t>
                            </w:r>
                          </w:p>
                          <w:p w14:paraId="40603970" w14:textId="77777777" w:rsidR="00994158" w:rsidRDefault="00000000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left="601" w:hanging="102"/>
                              <w:rPr>
                                <w:rFonts w:hint="eastAsia"/>
                                <w:spacing w:val="-2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-2"/>
                                <w:sz w:val="20"/>
                                <w:lang w:eastAsia="zh-CN"/>
                              </w:rPr>
                              <w:t>危险化学品安全管理条例</w:t>
                            </w:r>
                          </w:p>
                          <w:tbl>
                            <w:tblPr>
                              <w:tblW w:w="9192" w:type="dxa"/>
                              <w:tblInd w:w="37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192"/>
                            </w:tblGrid>
                            <w:tr w:rsidR="00994158" w14:paraId="78AC5B0A" w14:textId="77777777">
                              <w:trPr>
                                <w:trHeight w:val="269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46885EDF" w14:textId="77777777" w:rsidR="00994158" w:rsidRDefault="00000000">
                                  <w:pPr>
                                    <w:pStyle w:val="TableParagraph"/>
                                    <w:spacing w:line="229" w:lineRule="exact"/>
                                    <w:rPr>
                                      <w:rFonts w:hint="eastAsia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危险化学品目录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76B41D2E" w14:textId="77777777">
                              <w:trPr>
                                <w:trHeight w:val="288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072D7A29" w14:textId="77777777" w:rsidR="00994158" w:rsidRDefault="00000000">
                                  <w:pPr>
                                    <w:pStyle w:val="TableParagraph"/>
                                    <w:spacing w:line="225" w:lineRule="exact"/>
                                    <w:ind w:left="337"/>
                                    <w:rPr>
                                      <w:rFonts w:hint="eastAsia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0"/>
                                      <w:lang w:eastAsia="zh-CN"/>
                                    </w:rPr>
                                    <w:t>这些成分都不列在名单上面。</w:t>
                                  </w:r>
                                </w:p>
                              </w:tc>
                            </w:tr>
                            <w:tr w:rsidR="00994158" w14:paraId="340A27DC" w14:textId="77777777">
                              <w:trPr>
                                <w:trHeight w:val="286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76D066F1" w14:textId="77777777" w:rsidR="00994158" w:rsidRDefault="00000000">
                                  <w:pPr>
                                    <w:pStyle w:val="TableParagraph"/>
                                    <w:spacing w:line="245" w:lineRule="exact"/>
                                    <w:rPr>
                                      <w:rFonts w:hint="eastAsia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7"/>
                                      <w:sz w:val="20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lang w:eastAsia="zh-CN"/>
                                    </w:rPr>
                                    <w:t>危险化学品重大危险源辨识</w:t>
                                  </w:r>
                                </w:p>
                              </w:tc>
                            </w:tr>
                            <w:tr w:rsidR="00994158" w14:paraId="37D2C1F7" w14:textId="77777777">
                              <w:trPr>
                                <w:trHeight w:val="288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04A7E397" w14:textId="77777777" w:rsidR="00994158" w:rsidRDefault="00000000">
                                  <w:pPr>
                                    <w:pStyle w:val="TableParagraph"/>
                                    <w:spacing w:line="225" w:lineRule="exact"/>
                                    <w:ind w:left="337"/>
                                    <w:rPr>
                                      <w:rFonts w:hint="eastAsia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0"/>
                                      <w:lang w:eastAsia="zh-CN"/>
                                    </w:rPr>
                                    <w:t>这些成分都不列在名单上面。</w:t>
                                  </w:r>
                                </w:p>
                              </w:tc>
                            </w:tr>
                            <w:tr w:rsidR="00994158" w14:paraId="4F7D3F47" w14:textId="77777777">
                              <w:trPr>
                                <w:trHeight w:val="286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2B67FDB8" w14:textId="77777777" w:rsidR="00994158" w:rsidRDefault="00000000">
                                  <w:pPr>
                                    <w:pStyle w:val="TableParagraph"/>
                                    <w:spacing w:line="245" w:lineRule="exact"/>
                                    <w:rPr>
                                      <w:rFonts w:hint="eastAsia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7"/>
                                      <w:sz w:val="20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lang w:eastAsia="zh-CN"/>
                                    </w:rPr>
                                    <w:t>重点监管的危险化学品名录</w:t>
                                  </w:r>
                                </w:p>
                              </w:tc>
                            </w:tr>
                            <w:tr w:rsidR="00994158" w14:paraId="53D258F8" w14:textId="77777777">
                              <w:trPr>
                                <w:trHeight w:val="271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12F172EB" w14:textId="77777777" w:rsidR="00994158" w:rsidRDefault="00000000">
                                  <w:pPr>
                                    <w:pStyle w:val="TableParagraph"/>
                                    <w:spacing w:line="225" w:lineRule="exact"/>
                                    <w:ind w:left="337"/>
                                    <w:rPr>
                                      <w:rFonts w:hint="eastAsia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0"/>
                                      <w:lang w:eastAsia="zh-CN"/>
                                    </w:rPr>
                                    <w:t>这些成分都不列在名单上面。</w:t>
                                  </w:r>
                                </w:p>
                              </w:tc>
                            </w:tr>
                          </w:tbl>
                          <w:p w14:paraId="47ABF364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spacing w:line="240" w:lineRule="exact"/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</w:pPr>
                          </w:p>
                          <w:p w14:paraId="2AA5203E" w14:textId="77777777" w:rsidR="00994158" w:rsidRDefault="00000000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left="601" w:hanging="102"/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-2"/>
                                <w:sz w:val="20"/>
                                <w:lang w:eastAsia="zh-CN"/>
                              </w:rPr>
                              <w:t>使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用有毒物品作业场所劳动保护条例</w:t>
                            </w:r>
                          </w:p>
                          <w:tbl>
                            <w:tblPr>
                              <w:tblW w:w="9192" w:type="dxa"/>
                              <w:tblInd w:w="37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192"/>
                            </w:tblGrid>
                            <w:tr w:rsidR="00994158" w14:paraId="7B5D2826" w14:textId="77777777">
                              <w:trPr>
                                <w:trHeight w:val="269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1BD2A6FE" w14:textId="77777777" w:rsidR="00994158" w:rsidRDefault="00000000">
                                  <w:pPr>
                                    <w:pStyle w:val="TableParagraph"/>
                                    <w:spacing w:line="229" w:lineRule="exact"/>
                                    <w:rPr>
                                      <w:rFonts w:hint="eastAsia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高毒物品目录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327FEA0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3FDA3DC1" w14:textId="77777777" w:rsidR="00994158" w:rsidRDefault="00000000">
                                  <w:pPr>
                                    <w:pStyle w:val="TableParagraph"/>
                                    <w:spacing w:line="225" w:lineRule="exact"/>
                                    <w:ind w:left="337"/>
                                    <w:rPr>
                                      <w:rFonts w:hint="eastAsia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0"/>
                                      <w:lang w:eastAsia="zh-CN"/>
                                    </w:rPr>
                                    <w:t>这些成分都不列在名单上面。</w:t>
                                  </w:r>
                                </w:p>
                              </w:tc>
                            </w:tr>
                          </w:tbl>
                          <w:p w14:paraId="704120D8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spacing w:line="240" w:lineRule="exact"/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</w:pPr>
                          </w:p>
                          <w:p w14:paraId="0D9601AC" w14:textId="77777777" w:rsidR="00994158" w:rsidRDefault="00000000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left="601" w:hanging="102"/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易制毒化学品管理条例</w:t>
                            </w:r>
                            <w:proofErr w:type="spellEnd"/>
                          </w:p>
                          <w:tbl>
                            <w:tblPr>
                              <w:tblW w:w="9192" w:type="dxa"/>
                              <w:tblInd w:w="37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192"/>
                            </w:tblGrid>
                            <w:tr w:rsidR="00994158" w14:paraId="56F5E96B" w14:textId="77777777">
                              <w:trPr>
                                <w:trHeight w:val="269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4ECAD90F" w14:textId="77777777" w:rsidR="00994158" w:rsidRDefault="00000000">
                                  <w:pPr>
                                    <w:pStyle w:val="TableParagraph"/>
                                    <w:spacing w:line="229" w:lineRule="exact"/>
                                    <w:rPr>
                                      <w:rFonts w:hint="eastAsia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0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易制毒化学品</w:t>
                                  </w:r>
                                  <w:proofErr w:type="spellEnd"/>
                                </w:p>
                              </w:tc>
                            </w:tr>
                            <w:tr w:rsidR="00994158" w14:paraId="692E6415" w14:textId="77777777">
                              <w:trPr>
                                <w:trHeight w:val="288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330886F6" w14:textId="77777777" w:rsidR="00994158" w:rsidRDefault="00000000">
                                  <w:pPr>
                                    <w:pStyle w:val="TableParagraph"/>
                                    <w:spacing w:line="225" w:lineRule="exact"/>
                                    <w:ind w:left="337"/>
                                    <w:rPr>
                                      <w:rFonts w:hint="eastAsia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0"/>
                                      <w:lang w:eastAsia="zh-CN"/>
                                    </w:rPr>
                                    <w:t>这些成分都不列在名单上面。</w:t>
                                  </w:r>
                                </w:p>
                              </w:tc>
                            </w:tr>
                            <w:tr w:rsidR="00994158" w14:paraId="4164F021" w14:textId="77777777">
                              <w:trPr>
                                <w:trHeight w:val="286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33C255DE" w14:textId="77777777" w:rsidR="00994158" w:rsidRDefault="00000000">
                                  <w:pPr>
                                    <w:pStyle w:val="TableParagraph"/>
                                    <w:spacing w:line="245" w:lineRule="exact"/>
                                    <w:rPr>
                                      <w:rFonts w:hint="eastAsia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11"/>
                                      <w:sz w:val="20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lang w:eastAsia="zh-CN"/>
                                    </w:rPr>
                                    <w:t>中国严格限制的有毒化学品名录</w:t>
                                  </w:r>
                                </w:p>
                              </w:tc>
                            </w:tr>
                            <w:tr w:rsidR="00994158" w14:paraId="7FA0A36E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585CEA98" w14:textId="77777777" w:rsidR="00994158" w:rsidRDefault="00000000">
                                  <w:pPr>
                                    <w:pStyle w:val="TableParagraph"/>
                                    <w:spacing w:line="225" w:lineRule="exact"/>
                                    <w:ind w:left="337"/>
                                    <w:rPr>
                                      <w:rFonts w:hint="eastAsia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0"/>
                                      <w:lang w:eastAsia="zh-CN"/>
                                    </w:rPr>
                                    <w:t>这些成分都不列在名单上面。</w:t>
                                  </w:r>
                                </w:p>
                              </w:tc>
                            </w:tr>
                          </w:tbl>
                          <w:p w14:paraId="50AAA779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spacing w:line="240" w:lineRule="exact"/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</w:pPr>
                          </w:p>
                          <w:p w14:paraId="3DE7B82E" w14:textId="77777777" w:rsidR="00994158" w:rsidRDefault="00000000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598"/>
                              </w:tabs>
                              <w:spacing w:line="240" w:lineRule="exact"/>
                              <w:ind w:left="601" w:hanging="102"/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新化学物质环境管理办法</w:t>
                            </w:r>
                          </w:p>
                          <w:tbl>
                            <w:tblPr>
                              <w:tblW w:w="9192" w:type="dxa"/>
                              <w:tblInd w:w="37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192"/>
                            </w:tblGrid>
                            <w:tr w:rsidR="00994158" w14:paraId="54DF15AE" w14:textId="77777777">
                              <w:trPr>
                                <w:trHeight w:val="269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7D9193C6" w14:textId="77777777" w:rsidR="00994158" w:rsidRDefault="00000000">
                                  <w:pPr>
                                    <w:pStyle w:val="TableParagraph"/>
                                    <w:spacing w:line="229" w:lineRule="exact"/>
                                    <w:rPr>
                                      <w:rFonts w:hint="eastAsia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sz w:val="20"/>
                                      <w:lang w:eastAsia="zh-CN"/>
                                    </w:rPr>
                                    <w:t>·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3"/>
                                      <w:sz w:val="20"/>
                                      <w:lang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  <w:lang w:eastAsia="zh-CN"/>
                                    </w:rPr>
                                    <w:t>中国现有化学物质名录</w:t>
                                  </w:r>
                                </w:p>
                              </w:tc>
                            </w:tr>
                            <w:tr w:rsidR="00994158" w14:paraId="3FD59CB9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9192" w:type="dxa"/>
                                </w:tcPr>
                                <w:p w14:paraId="0D4F8CB4" w14:textId="77777777" w:rsidR="00994158" w:rsidRDefault="00000000">
                                  <w:pPr>
                                    <w:pStyle w:val="TableParagraph"/>
                                    <w:spacing w:line="225" w:lineRule="exact"/>
                                    <w:rPr>
                                      <w:rFonts w:hint="eastAsia"/>
                                      <w:sz w:val="2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0"/>
                                      <w:lang w:eastAsia="zh-CN"/>
                                    </w:rPr>
                                    <w:t>这些成分都不列在名单上面。</w:t>
                                  </w:r>
                                </w:p>
                              </w:tc>
                            </w:tr>
                          </w:tbl>
                          <w:p w14:paraId="00EA3C0E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spacing w:line="240" w:lineRule="exact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41DDDB" id="_x0000_s1040" type="#_x0000_t202" style="position:absolute;left:0;text-align:left;margin-left:6.05pt;margin-top:3.1pt;width:485.8pt;height:37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" filled="f" strokecolor="blue">
                <v:textbox inset="0,0,0,0">
                  <w:txbxContent>
                    <w:p w14:paraId="52898058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tbl>
                      <w:tblPr>
                        <w:tblW w:w="9192" w:type="dxa"/>
                        <w:tblInd w:w="367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192"/>
                      </w:tblGrid>
                      <w:tr w:rsidR="00994158" w14:paraId="20BA8F67" w14:textId="77777777">
                        <w:trPr>
                          <w:trHeight w:val="319"/>
                        </w:trPr>
                        <w:tc>
                          <w:tcPr>
                            <w:tcW w:w="9192" w:type="dxa"/>
                            <w:shd w:val="clear" w:color="auto" w:fill="0000FF"/>
                          </w:tcPr>
                          <w:p w14:paraId="000D7E7F" w14:textId="77777777" w:rsidR="00994158" w:rsidRDefault="00000000">
                            <w:pPr>
                              <w:pStyle w:val="TableParagraph"/>
                              <w:spacing w:line="298" w:lineRule="exact"/>
                              <w:ind w:left="49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ascii="Times New Roman" w:eastAsia="Times New Roman"/>
                                <w:b/>
                                <w:color w:val="FFFFFF"/>
                                <w:sz w:val="24"/>
                              </w:rPr>
                              <w:t>15</w:t>
                            </w:r>
                            <w:r>
                              <w:rPr>
                                <w:rFonts w:ascii="Times New Roman" w:eastAsia="Times New Roman"/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FFFF"/>
                                <w:spacing w:val="-3"/>
                                <w:sz w:val="24"/>
                              </w:rPr>
                              <w:t>法规信息</w:t>
                            </w:r>
                            <w:proofErr w:type="spellEnd"/>
                          </w:p>
                        </w:tc>
                      </w:tr>
                    </w:tbl>
                    <w:p w14:paraId="301C1DEA" w14:textId="77777777" w:rsidR="00994158" w:rsidRDefault="00994158">
                      <w:pPr>
                        <w:tabs>
                          <w:tab w:val="left" w:pos="598"/>
                        </w:tabs>
                        <w:spacing w:line="240" w:lineRule="exact"/>
                        <w:rPr>
                          <w:rFonts w:hint="eastAsia"/>
                          <w:spacing w:val="-2"/>
                          <w:sz w:val="20"/>
                        </w:rPr>
                      </w:pPr>
                    </w:p>
                    <w:p w14:paraId="41B463AA" w14:textId="77777777" w:rsidR="00994158" w:rsidRDefault="00000000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598"/>
                        </w:tabs>
                        <w:spacing w:line="240" w:lineRule="exact"/>
                        <w:ind w:left="601" w:hanging="102"/>
                        <w:rPr>
                          <w:rFonts w:hint="eastAsia"/>
                          <w:spacing w:val="-2"/>
                          <w:sz w:val="20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-2"/>
                          <w:sz w:val="20"/>
                          <w:lang w:eastAsia="zh-CN"/>
                        </w:rPr>
                        <w:t>对相应纯物质或者混合物的安全·保健及环境法规法律</w:t>
                      </w:r>
                    </w:p>
                    <w:p w14:paraId="40603970" w14:textId="77777777" w:rsidR="00994158" w:rsidRDefault="00000000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598"/>
                        </w:tabs>
                        <w:spacing w:line="240" w:lineRule="exact"/>
                        <w:ind w:left="601" w:hanging="102"/>
                        <w:rPr>
                          <w:rFonts w:hint="eastAsia"/>
                          <w:spacing w:val="-2"/>
                          <w:sz w:val="20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-2"/>
                          <w:sz w:val="20"/>
                          <w:lang w:eastAsia="zh-CN"/>
                        </w:rPr>
                        <w:t>危险化学品安全管理条例</w:t>
                      </w:r>
                    </w:p>
                    <w:tbl>
                      <w:tblPr>
                        <w:tblW w:w="9192" w:type="dxa"/>
                        <w:tblInd w:w="37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192"/>
                      </w:tblGrid>
                      <w:tr w:rsidR="00994158" w14:paraId="78AC5B0A" w14:textId="77777777">
                        <w:trPr>
                          <w:trHeight w:val="269"/>
                        </w:trPr>
                        <w:tc>
                          <w:tcPr>
                            <w:tcW w:w="9192" w:type="dxa"/>
                          </w:tcPr>
                          <w:p w14:paraId="46885EDF" w14:textId="77777777" w:rsidR="00994158" w:rsidRDefault="00000000">
                            <w:pPr>
                              <w:pStyle w:val="TableParagraph"/>
                              <w:spacing w:line="229" w:lineRule="exact"/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0"/>
                              </w:rPr>
                              <w:t>危险化学品目录</w:t>
                            </w:r>
                            <w:proofErr w:type="spellEnd"/>
                          </w:p>
                        </w:tc>
                      </w:tr>
                      <w:tr w:rsidR="00994158" w14:paraId="76B41D2E" w14:textId="77777777">
                        <w:trPr>
                          <w:trHeight w:val="288"/>
                        </w:trPr>
                        <w:tc>
                          <w:tcPr>
                            <w:tcW w:w="9192" w:type="dxa"/>
                          </w:tcPr>
                          <w:p w14:paraId="072D7A29" w14:textId="77777777" w:rsidR="00994158" w:rsidRDefault="00000000">
                            <w:pPr>
                              <w:pStyle w:val="TableParagraph"/>
                              <w:spacing w:line="225" w:lineRule="exact"/>
                              <w:ind w:left="337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这些成分都不列在名单上面。</w:t>
                            </w:r>
                          </w:p>
                        </w:tc>
                      </w:tr>
                      <w:tr w:rsidR="00994158" w14:paraId="340A27DC" w14:textId="77777777">
                        <w:trPr>
                          <w:trHeight w:val="286"/>
                        </w:trPr>
                        <w:tc>
                          <w:tcPr>
                            <w:tcW w:w="9192" w:type="dxa"/>
                          </w:tcPr>
                          <w:p w14:paraId="76D066F1" w14:textId="77777777" w:rsidR="00994158" w:rsidRDefault="00000000">
                            <w:pPr>
                              <w:pStyle w:val="TableParagraph"/>
                              <w:spacing w:line="245" w:lineRule="exact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0"/>
                                <w:lang w:eastAsia="zh-CN"/>
                              </w:rPr>
                              <w:t>·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7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危险化学品重大危险源辨识</w:t>
                            </w:r>
                          </w:p>
                        </w:tc>
                      </w:tr>
                      <w:tr w:rsidR="00994158" w14:paraId="37D2C1F7" w14:textId="77777777">
                        <w:trPr>
                          <w:trHeight w:val="288"/>
                        </w:trPr>
                        <w:tc>
                          <w:tcPr>
                            <w:tcW w:w="9192" w:type="dxa"/>
                          </w:tcPr>
                          <w:p w14:paraId="04A7E397" w14:textId="77777777" w:rsidR="00994158" w:rsidRDefault="00000000">
                            <w:pPr>
                              <w:pStyle w:val="TableParagraph"/>
                              <w:spacing w:line="225" w:lineRule="exact"/>
                              <w:ind w:left="337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这些成分都不列在名单上面。</w:t>
                            </w:r>
                          </w:p>
                        </w:tc>
                      </w:tr>
                      <w:tr w:rsidR="00994158" w14:paraId="4F7D3F47" w14:textId="77777777">
                        <w:trPr>
                          <w:trHeight w:val="286"/>
                        </w:trPr>
                        <w:tc>
                          <w:tcPr>
                            <w:tcW w:w="9192" w:type="dxa"/>
                          </w:tcPr>
                          <w:p w14:paraId="2B67FDB8" w14:textId="77777777" w:rsidR="00994158" w:rsidRDefault="00000000">
                            <w:pPr>
                              <w:pStyle w:val="TableParagraph"/>
                              <w:spacing w:line="245" w:lineRule="exact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0"/>
                                <w:lang w:eastAsia="zh-CN"/>
                              </w:rPr>
                              <w:t>·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7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重点监管的危险化学品名录</w:t>
                            </w:r>
                          </w:p>
                        </w:tc>
                      </w:tr>
                      <w:tr w:rsidR="00994158" w14:paraId="53D258F8" w14:textId="77777777">
                        <w:trPr>
                          <w:trHeight w:val="271"/>
                        </w:trPr>
                        <w:tc>
                          <w:tcPr>
                            <w:tcW w:w="9192" w:type="dxa"/>
                          </w:tcPr>
                          <w:p w14:paraId="12F172EB" w14:textId="77777777" w:rsidR="00994158" w:rsidRDefault="00000000">
                            <w:pPr>
                              <w:pStyle w:val="TableParagraph"/>
                              <w:spacing w:line="225" w:lineRule="exact"/>
                              <w:ind w:left="337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这些成分都不列在名单上面。</w:t>
                            </w:r>
                          </w:p>
                        </w:tc>
                      </w:tr>
                    </w:tbl>
                    <w:p w14:paraId="47ABF364" w14:textId="77777777" w:rsidR="00994158" w:rsidRDefault="00994158">
                      <w:pPr>
                        <w:tabs>
                          <w:tab w:val="left" w:pos="598"/>
                        </w:tabs>
                        <w:spacing w:line="240" w:lineRule="exact"/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</w:pPr>
                    </w:p>
                    <w:p w14:paraId="2AA5203E" w14:textId="77777777" w:rsidR="00994158" w:rsidRDefault="00000000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598"/>
                        </w:tabs>
                        <w:spacing w:line="240" w:lineRule="exact"/>
                        <w:ind w:left="601" w:hanging="102"/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-2"/>
                          <w:sz w:val="20"/>
                          <w:lang w:eastAsia="zh-CN"/>
                        </w:rPr>
                        <w:t>使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用有毒物品作业场所劳动保护条例</w:t>
                      </w:r>
                    </w:p>
                    <w:tbl>
                      <w:tblPr>
                        <w:tblW w:w="9192" w:type="dxa"/>
                        <w:tblInd w:w="37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192"/>
                      </w:tblGrid>
                      <w:tr w:rsidR="00994158" w14:paraId="7B5D2826" w14:textId="77777777">
                        <w:trPr>
                          <w:trHeight w:val="269"/>
                        </w:trPr>
                        <w:tc>
                          <w:tcPr>
                            <w:tcW w:w="9192" w:type="dxa"/>
                          </w:tcPr>
                          <w:p w14:paraId="1BD2A6FE" w14:textId="77777777" w:rsidR="00994158" w:rsidRDefault="00000000">
                            <w:pPr>
                              <w:pStyle w:val="TableParagraph"/>
                              <w:spacing w:line="229" w:lineRule="exact"/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0"/>
                              </w:rPr>
                              <w:t>高毒物品目录</w:t>
                            </w:r>
                            <w:proofErr w:type="spellEnd"/>
                          </w:p>
                        </w:tc>
                      </w:tr>
                      <w:tr w:rsidR="00994158" w14:paraId="327FEA02" w14:textId="77777777">
                        <w:trPr>
                          <w:trHeight w:val="272"/>
                        </w:trPr>
                        <w:tc>
                          <w:tcPr>
                            <w:tcW w:w="9192" w:type="dxa"/>
                          </w:tcPr>
                          <w:p w14:paraId="3FDA3DC1" w14:textId="77777777" w:rsidR="00994158" w:rsidRDefault="00000000">
                            <w:pPr>
                              <w:pStyle w:val="TableParagraph"/>
                              <w:spacing w:line="225" w:lineRule="exact"/>
                              <w:ind w:left="337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这些成分都不列在名单上面。</w:t>
                            </w:r>
                          </w:p>
                        </w:tc>
                      </w:tr>
                    </w:tbl>
                    <w:p w14:paraId="704120D8" w14:textId="77777777" w:rsidR="00994158" w:rsidRDefault="00994158">
                      <w:pPr>
                        <w:tabs>
                          <w:tab w:val="left" w:pos="598"/>
                        </w:tabs>
                        <w:spacing w:line="240" w:lineRule="exact"/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</w:pPr>
                    </w:p>
                    <w:p w14:paraId="0D9601AC" w14:textId="77777777" w:rsidR="00994158" w:rsidRDefault="00000000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598"/>
                        </w:tabs>
                        <w:spacing w:line="240" w:lineRule="exact"/>
                        <w:ind w:left="601" w:hanging="102"/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>易制毒化学品管理条例</w:t>
                      </w:r>
                      <w:proofErr w:type="spellEnd"/>
                    </w:p>
                    <w:tbl>
                      <w:tblPr>
                        <w:tblW w:w="9192" w:type="dxa"/>
                        <w:tblInd w:w="37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192"/>
                      </w:tblGrid>
                      <w:tr w:rsidR="00994158" w14:paraId="56F5E96B" w14:textId="77777777">
                        <w:trPr>
                          <w:trHeight w:val="269"/>
                        </w:trPr>
                        <w:tc>
                          <w:tcPr>
                            <w:tcW w:w="9192" w:type="dxa"/>
                          </w:tcPr>
                          <w:p w14:paraId="4ECAD90F" w14:textId="77777777" w:rsidR="00994158" w:rsidRDefault="00000000">
                            <w:pPr>
                              <w:pStyle w:val="TableParagraph"/>
                              <w:spacing w:line="229" w:lineRule="exact"/>
                              <w:rPr>
                                <w:rFonts w:hint="eastAsia"/>
                                <w:sz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20"/>
                              </w:rPr>
                              <w:t>易制毒化学品</w:t>
                            </w:r>
                            <w:proofErr w:type="spellEnd"/>
                          </w:p>
                        </w:tc>
                      </w:tr>
                      <w:tr w:rsidR="00994158" w14:paraId="692E6415" w14:textId="77777777">
                        <w:trPr>
                          <w:trHeight w:val="288"/>
                        </w:trPr>
                        <w:tc>
                          <w:tcPr>
                            <w:tcW w:w="9192" w:type="dxa"/>
                          </w:tcPr>
                          <w:p w14:paraId="330886F6" w14:textId="77777777" w:rsidR="00994158" w:rsidRDefault="00000000">
                            <w:pPr>
                              <w:pStyle w:val="TableParagraph"/>
                              <w:spacing w:line="225" w:lineRule="exact"/>
                              <w:ind w:left="337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这些成分都不列在名单上面。</w:t>
                            </w:r>
                          </w:p>
                        </w:tc>
                      </w:tr>
                      <w:tr w:rsidR="00994158" w14:paraId="4164F021" w14:textId="77777777">
                        <w:trPr>
                          <w:trHeight w:val="286"/>
                        </w:trPr>
                        <w:tc>
                          <w:tcPr>
                            <w:tcW w:w="9192" w:type="dxa"/>
                          </w:tcPr>
                          <w:p w14:paraId="33C255DE" w14:textId="77777777" w:rsidR="00994158" w:rsidRDefault="00000000">
                            <w:pPr>
                              <w:pStyle w:val="TableParagraph"/>
                              <w:spacing w:line="245" w:lineRule="exact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0"/>
                                <w:lang w:eastAsia="zh-CN"/>
                              </w:rPr>
                              <w:t>·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11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中国严格限制的有毒化学品名录</w:t>
                            </w:r>
                          </w:p>
                        </w:tc>
                      </w:tr>
                      <w:tr w:rsidR="00994158" w14:paraId="7FA0A36E" w14:textId="77777777">
                        <w:trPr>
                          <w:trHeight w:val="272"/>
                        </w:trPr>
                        <w:tc>
                          <w:tcPr>
                            <w:tcW w:w="9192" w:type="dxa"/>
                          </w:tcPr>
                          <w:p w14:paraId="585CEA98" w14:textId="77777777" w:rsidR="00994158" w:rsidRDefault="00000000">
                            <w:pPr>
                              <w:pStyle w:val="TableParagraph"/>
                              <w:spacing w:line="225" w:lineRule="exact"/>
                              <w:ind w:left="337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这些成分都不列在名单上面。</w:t>
                            </w:r>
                          </w:p>
                        </w:tc>
                      </w:tr>
                    </w:tbl>
                    <w:p w14:paraId="50AAA779" w14:textId="77777777" w:rsidR="00994158" w:rsidRDefault="00994158">
                      <w:pPr>
                        <w:tabs>
                          <w:tab w:val="left" w:pos="598"/>
                        </w:tabs>
                        <w:spacing w:line="240" w:lineRule="exact"/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</w:pPr>
                    </w:p>
                    <w:p w14:paraId="3DE7B82E" w14:textId="77777777" w:rsidR="00994158" w:rsidRDefault="00000000">
                      <w:pPr>
                        <w:numPr>
                          <w:ilvl w:val="0"/>
                          <w:numId w:val="12"/>
                        </w:numPr>
                        <w:tabs>
                          <w:tab w:val="left" w:pos="598"/>
                        </w:tabs>
                        <w:spacing w:line="240" w:lineRule="exact"/>
                        <w:ind w:left="601" w:hanging="102"/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新化学物质环境管理办法</w:t>
                      </w:r>
                    </w:p>
                    <w:tbl>
                      <w:tblPr>
                        <w:tblW w:w="9192" w:type="dxa"/>
                        <w:tblInd w:w="37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192"/>
                      </w:tblGrid>
                      <w:tr w:rsidR="00994158" w14:paraId="54DF15AE" w14:textId="77777777">
                        <w:trPr>
                          <w:trHeight w:val="269"/>
                        </w:trPr>
                        <w:tc>
                          <w:tcPr>
                            <w:tcW w:w="9192" w:type="dxa"/>
                          </w:tcPr>
                          <w:p w14:paraId="7D9193C6" w14:textId="77777777" w:rsidR="00994158" w:rsidRDefault="00000000">
                            <w:pPr>
                              <w:pStyle w:val="TableParagraph"/>
                              <w:spacing w:line="229" w:lineRule="exact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2"/>
                                <w:sz w:val="20"/>
                                <w:lang w:eastAsia="zh-CN"/>
                              </w:rPr>
                              <w:t>·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3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中国现有化学物质名录</w:t>
                            </w:r>
                          </w:p>
                        </w:tc>
                      </w:tr>
                      <w:tr w:rsidR="00994158" w14:paraId="3FD59CB9" w14:textId="77777777">
                        <w:trPr>
                          <w:trHeight w:val="270"/>
                        </w:trPr>
                        <w:tc>
                          <w:tcPr>
                            <w:tcW w:w="9192" w:type="dxa"/>
                          </w:tcPr>
                          <w:p w14:paraId="0D4F8CB4" w14:textId="77777777" w:rsidR="00994158" w:rsidRDefault="00000000">
                            <w:pPr>
                              <w:pStyle w:val="TableParagraph"/>
                              <w:spacing w:line="225" w:lineRule="exact"/>
                              <w:rPr>
                                <w:rFonts w:hint="eastAsia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spacing w:val="-3"/>
                                <w:sz w:val="20"/>
                                <w:lang w:eastAsia="zh-CN"/>
                              </w:rPr>
                              <w:t>这些成分都不列在名单上面。</w:t>
                            </w:r>
                          </w:p>
                        </w:tc>
                      </w:tr>
                    </w:tbl>
                    <w:p w14:paraId="00EA3C0E" w14:textId="77777777" w:rsidR="00994158" w:rsidRDefault="00994158">
                      <w:pPr>
                        <w:tabs>
                          <w:tab w:val="left" w:pos="598"/>
                        </w:tabs>
                        <w:spacing w:line="240" w:lineRule="exact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81F0AC7" w14:textId="77777777" w:rsidR="00994158" w:rsidRDefault="00994158">
      <w:pPr>
        <w:ind w:right="362"/>
        <w:jc w:val="center"/>
        <w:rPr>
          <w:rFonts w:ascii="Times New Roman" w:eastAsia="Times New Roman"/>
          <w:sz w:val="16"/>
        </w:rPr>
      </w:pPr>
    </w:p>
    <w:p w14:paraId="29ED2466" w14:textId="77777777" w:rsidR="00994158" w:rsidRDefault="00994158">
      <w:pPr>
        <w:ind w:right="362"/>
        <w:jc w:val="center"/>
        <w:rPr>
          <w:rFonts w:ascii="Times New Roman" w:eastAsia="Times New Roman"/>
          <w:sz w:val="16"/>
        </w:rPr>
        <w:sectPr w:rsidR="00994158">
          <w:pgSz w:w="11910" w:h="16840"/>
          <w:pgMar w:top="1700" w:right="992" w:bottom="20" w:left="992" w:header="0" w:footer="0" w:gutter="0"/>
          <w:cols w:space="720"/>
        </w:sectPr>
      </w:pPr>
    </w:p>
    <w:tbl>
      <w:tblPr>
        <w:tblpPr w:leftFromText="180" w:rightFromText="180" w:vertAnchor="text" w:horzAnchor="page" w:tblpX="1438" w:tblpY="197"/>
        <w:tblOverlap w:val="never"/>
        <w:tblW w:w="9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2"/>
      </w:tblGrid>
      <w:tr w:rsidR="00994158" w14:paraId="79FF9A77" w14:textId="77777777">
        <w:trPr>
          <w:trHeight w:val="318"/>
        </w:trPr>
        <w:tc>
          <w:tcPr>
            <w:tcW w:w="9192" w:type="dxa"/>
            <w:shd w:val="clear" w:color="auto" w:fill="0000FF"/>
          </w:tcPr>
          <w:p w14:paraId="099A2810" w14:textId="77777777" w:rsidR="00994158" w:rsidRDefault="00000000">
            <w:pPr>
              <w:pStyle w:val="TableParagraph"/>
              <w:spacing w:line="298" w:lineRule="exact"/>
              <w:ind w:left="49"/>
              <w:rPr>
                <w:rFonts w:hint="eastAsia"/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lastRenderedPageBreak/>
              <w:t>16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FFFFFF"/>
                <w:spacing w:val="-3"/>
                <w:sz w:val="24"/>
              </w:rPr>
              <w:t>其他信息</w:t>
            </w:r>
            <w:proofErr w:type="spellEnd"/>
          </w:p>
        </w:tc>
      </w:tr>
    </w:tbl>
    <w:p w14:paraId="5DD5D152" w14:textId="77777777" w:rsidR="00994158" w:rsidRDefault="00000000">
      <w:pPr>
        <w:pStyle w:val="a3"/>
        <w:spacing w:before="79"/>
        <w:rPr>
          <w:rFonts w:ascii="Times New Roman" w:hint="eastAsia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 wp14:anchorId="4C85A8D4" wp14:editId="3EAABB9C">
            <wp:simplePos x="0" y="0"/>
            <wp:positionH relativeFrom="column">
              <wp:posOffset>38735</wp:posOffset>
            </wp:positionH>
            <wp:positionV relativeFrom="paragraph">
              <wp:posOffset>-1068070</wp:posOffset>
            </wp:positionV>
            <wp:extent cx="1008380" cy="393700"/>
            <wp:effectExtent l="0" t="0" r="12700" b="2540"/>
            <wp:wrapSquare wrapText="bothSides"/>
            <wp:docPr id="26" name="图片 26" descr="e5305e0f33a2993c9ca14e842b590c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e5305e0f33a2993c9ca14e842b590c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83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6EC2D68" wp14:editId="1D96D18A">
                <wp:simplePos x="0" y="0"/>
                <wp:positionH relativeFrom="column">
                  <wp:posOffset>67310</wp:posOffset>
                </wp:positionH>
                <wp:positionV relativeFrom="paragraph">
                  <wp:posOffset>71120</wp:posOffset>
                </wp:positionV>
                <wp:extent cx="6169660" cy="4086225"/>
                <wp:effectExtent l="4445" t="4445" r="13335" b="8890"/>
                <wp:wrapNone/>
                <wp:docPr id="16" name="Text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9660" cy="408622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txbx>
                        <w:txbxContent>
                          <w:p w14:paraId="093F5DAD" w14:textId="77777777" w:rsidR="00994158" w:rsidRDefault="00994158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14:paraId="5EF95A39" w14:textId="77777777" w:rsidR="00994158" w:rsidRDefault="00994158">
                            <w:pPr>
                              <w:tabs>
                                <w:tab w:val="left" w:pos="598"/>
                              </w:tabs>
                              <w:spacing w:line="240" w:lineRule="exact"/>
                              <w:ind w:left="499"/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</w:pPr>
                          </w:p>
                          <w:p w14:paraId="1F0730E3" w14:textId="77777777" w:rsidR="00994158" w:rsidRDefault="00000000">
                            <w:pPr>
                              <w:spacing w:line="219" w:lineRule="exact"/>
                              <w:ind w:left="498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0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  <w:lang w:eastAsia="zh-CN"/>
                              </w:rPr>
                              <w:t>***************************************************************************************</w:t>
                            </w:r>
                          </w:p>
                          <w:p w14:paraId="71EB2D1C" w14:textId="77777777" w:rsidR="00994158" w:rsidRDefault="00000000">
                            <w:pPr>
                              <w:spacing w:line="245" w:lineRule="exact"/>
                              <w:ind w:left="598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lang w:eastAsia="zh-CN"/>
                              </w:rPr>
                              <w:t>本化学品安全技术说明书的内容和格式根据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5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GB/T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0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16483-2008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7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3"/>
                                <w:sz w:val="20"/>
                                <w:lang w:eastAsia="zh-CN"/>
                              </w:rPr>
                              <w:t>和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3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GB/T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10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17519-2013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7"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20"/>
                                <w:lang w:eastAsia="zh-CN"/>
                              </w:rPr>
                              <w:t>编写而成。</w:t>
                            </w:r>
                          </w:p>
                          <w:p w14:paraId="662E714C" w14:textId="77777777" w:rsidR="00994158" w:rsidRDefault="00000000">
                            <w:pPr>
                              <w:spacing w:before="195" w:line="241" w:lineRule="exact"/>
                              <w:ind w:left="598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免责申明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  <w:lang w:eastAsia="zh-CN"/>
                              </w:rPr>
                              <w:t>:</w:t>
                            </w:r>
                          </w:p>
                          <w:p w14:paraId="1EBD60A1" w14:textId="77777777" w:rsidR="00994158" w:rsidRDefault="00000000">
                            <w:pPr>
                              <w:spacing w:before="9" w:line="211" w:lineRule="auto"/>
                              <w:ind w:left="598" w:right="263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本化学品安全技术说明书的资料是依据我们相信可靠的来源中获得。但是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我们对所提供的数据并没有明示或隐含的保证。此产品的处理、储存、使用或弃置状况和方法是我们无法控制和可能超越我们的知识范围。在任何情况下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我们均不会承担因不当处理、储存、使用或弃置此化学品时所造成的损失、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损害或相关费用。本化学品安全技术说明书是按此产品编造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及只能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  <w:t>应用于此产品。如此产品被使用为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另一产品的组件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  <w:lang w:eastAsia="zh-CN"/>
                              </w:rPr>
                              <w:t>此化学品安全技术说明书并不适用。</w:t>
                            </w:r>
                          </w:p>
                          <w:p w14:paraId="6230C92B" w14:textId="77777777" w:rsidR="00994158" w:rsidRDefault="00000000">
                            <w:pPr>
                              <w:spacing w:before="92"/>
                              <w:ind w:left="498"/>
                              <w:rPr>
                                <w:rFonts w:ascii="Times New Roman" w:hAnsi="Times New Roman" w:cs="Times New Roman"/>
                                <w:sz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·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制备日期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pacing w:val="-12"/>
                                <w:sz w:val="20"/>
                              </w:rPr>
                              <w:t>旧版本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2025.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11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20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2"/>
                                <w:sz w:val="20"/>
                                <w:lang w:eastAsia="zh-CN"/>
                              </w:rPr>
                              <w:t>1</w:t>
                            </w:r>
                          </w:p>
                          <w:p w14:paraId="04A257CF" w14:textId="77777777" w:rsidR="00994158" w:rsidRDefault="00000000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598"/>
                              </w:tabs>
                              <w:spacing w:before="82" w:line="247" w:lineRule="exact"/>
                              <w:ind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缩写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  <w:p w14:paraId="630F43DD" w14:textId="77777777" w:rsidR="00994158" w:rsidRDefault="00000000">
                            <w:pPr>
                              <w:spacing w:line="237" w:lineRule="auto"/>
                              <w:ind w:left="598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ADR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Accord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relatif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au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transport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international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des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marchandises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dangereuses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par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route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(European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Agreement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Concerning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International Carriage of Dangerous Goods by Road)</w:t>
                            </w:r>
                          </w:p>
                          <w:p w14:paraId="5BAB60CE" w14:textId="77777777" w:rsidR="00994158" w:rsidRDefault="00000000">
                            <w:pPr>
                              <w:ind w:left="598" w:right="4992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IMDG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International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Maritime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Code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for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Dangerous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Goods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IATA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International Air Transport Association</w:t>
                            </w:r>
                          </w:p>
                          <w:p w14:paraId="58ADB1C6" w14:textId="77777777" w:rsidR="00994158" w:rsidRDefault="00000000">
                            <w:pPr>
                              <w:spacing w:line="237" w:lineRule="auto"/>
                              <w:ind w:left="598" w:right="3669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EINECS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European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Inventory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Existing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Commercial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Chemical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Substances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ELINCS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European List of Notified Chemical Substances</w:t>
                            </w:r>
                          </w:p>
                          <w:p w14:paraId="1A89EB33" w14:textId="77777777" w:rsidR="00994158" w:rsidRDefault="00000000">
                            <w:pPr>
                              <w:ind w:left="598" w:right="3669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CAS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Chemical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Abstracts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Service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(division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American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Chemical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Society)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LC50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Lethal concentration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50 percent</w:t>
                            </w:r>
                          </w:p>
                          <w:p w14:paraId="3810B714" w14:textId="77777777" w:rsidR="00994158" w:rsidRDefault="00000000">
                            <w:pPr>
                              <w:spacing w:line="225" w:lineRule="auto"/>
                              <w:ind w:left="598" w:right="6809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LD50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Lethal dose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50 percent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PBT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pacing w:val="-5"/>
                                <w:sz w:val="16"/>
                                <w:lang w:eastAsia="zh-CN"/>
                              </w:rPr>
                              <w:t>：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持久性生物累积性有毒物质</w:t>
                            </w:r>
                            <w:proofErr w:type="spellEnd"/>
                          </w:p>
                          <w:p w14:paraId="744C52E7" w14:textId="77777777" w:rsidR="00994158" w:rsidRDefault="00000000">
                            <w:pPr>
                              <w:spacing w:line="173" w:lineRule="exact"/>
                              <w:ind w:left="598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vPvB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 w:hint="eastAsia"/>
                                <w:sz w:val="16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very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Persistent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and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very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pacing w:val="-2"/>
                                <w:sz w:val="16"/>
                              </w:rPr>
                              <w:t>Bioaccumulative</w:t>
                            </w:r>
                          </w:p>
                          <w:p w14:paraId="2F15638D" w14:textId="77777777" w:rsidR="00994158" w:rsidRDefault="00000000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598"/>
                              </w:tabs>
                              <w:spacing w:line="217" w:lineRule="exact"/>
                              <w:ind w:hanging="10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0"/>
                              </w:rPr>
                              <w:t>***************************************************************************************</w:t>
                            </w:r>
                          </w:p>
                          <w:p w14:paraId="6298E6F8" w14:textId="77777777" w:rsidR="00994158" w:rsidRDefault="00000000">
                            <w:pPr>
                              <w:spacing w:line="245" w:lineRule="exact"/>
                              <w:ind w:left="598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pacing w:val="-10"/>
                                <w:sz w:val="20"/>
                              </w:rPr>
                              <w:t>完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EC2D68" id="_x0000_s1041" type="#_x0000_t202" style="position:absolute;margin-left:5.3pt;margin-top:5.6pt;width:485.8pt;height:321.7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" filled="f" strokecolor="blue">
                <v:textbox inset="0,0,0,0">
                  <w:txbxContent>
                    <w:p w14:paraId="093F5DAD" w14:textId="77777777" w:rsidR="00994158" w:rsidRDefault="00994158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14:paraId="5EF95A39" w14:textId="77777777" w:rsidR="00994158" w:rsidRDefault="00994158">
                      <w:pPr>
                        <w:tabs>
                          <w:tab w:val="left" w:pos="598"/>
                        </w:tabs>
                        <w:spacing w:line="240" w:lineRule="exact"/>
                        <w:ind w:left="499"/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</w:pPr>
                    </w:p>
                    <w:p w14:paraId="1F0730E3" w14:textId="77777777" w:rsidR="00994158" w:rsidRDefault="00000000">
                      <w:pPr>
                        <w:spacing w:line="219" w:lineRule="exact"/>
                        <w:ind w:left="498"/>
                        <w:rPr>
                          <w:rFonts w:ascii="Times New Roman" w:hAnsi="Times New Roman" w:cs="Times New Roman"/>
                          <w:b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·</w:t>
                      </w:r>
                      <w:r>
                        <w:rPr>
                          <w:rFonts w:ascii="Times New Roman" w:hAnsi="Times New Roman" w:cs="Times New Roman"/>
                          <w:spacing w:val="10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pacing w:val="-2"/>
                          <w:sz w:val="20"/>
                          <w:lang w:eastAsia="zh-CN"/>
                        </w:rPr>
                        <w:t>***************************************************************************************</w:t>
                      </w:r>
                    </w:p>
                    <w:p w14:paraId="71EB2D1C" w14:textId="77777777" w:rsidR="00994158" w:rsidRDefault="00000000">
                      <w:pPr>
                        <w:spacing w:line="245" w:lineRule="exact"/>
                        <w:ind w:left="598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5"/>
                          <w:sz w:val="20"/>
                          <w:lang w:eastAsia="zh-CN"/>
                        </w:rPr>
                        <w:t>本化学品安全技术说明书的内容和格式根据</w:t>
                      </w:r>
                      <w:r>
                        <w:rPr>
                          <w:rFonts w:ascii="Times New Roman" w:hAnsi="Times New Roman" w:cs="Times New Roman"/>
                          <w:spacing w:val="-5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GB/T</w:t>
                      </w:r>
                      <w:r>
                        <w:rPr>
                          <w:rFonts w:ascii="Times New Roman" w:hAnsi="Times New Roman" w:cs="Times New Roman"/>
                          <w:spacing w:val="10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16483-2008</w:t>
                      </w:r>
                      <w:r>
                        <w:rPr>
                          <w:rFonts w:ascii="Times New Roman" w:hAnsi="Times New Roman" w:cs="Times New Roman"/>
                          <w:spacing w:val="7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3"/>
                          <w:sz w:val="20"/>
                          <w:lang w:eastAsia="zh-CN"/>
                        </w:rPr>
                        <w:t>和</w:t>
                      </w:r>
                      <w:r>
                        <w:rPr>
                          <w:rFonts w:ascii="Times New Roman" w:hAnsi="Times New Roman" w:cs="Times New Roman"/>
                          <w:spacing w:val="-23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GB/T</w:t>
                      </w:r>
                      <w:r>
                        <w:rPr>
                          <w:rFonts w:ascii="Times New Roman" w:hAnsi="Times New Roman" w:cs="Times New Roman"/>
                          <w:spacing w:val="10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17519-2013</w:t>
                      </w:r>
                      <w:r>
                        <w:rPr>
                          <w:rFonts w:ascii="Times New Roman" w:hAnsi="Times New Roman" w:cs="Times New Roman"/>
                          <w:spacing w:val="7"/>
                          <w:sz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20"/>
                          <w:lang w:eastAsia="zh-CN"/>
                        </w:rPr>
                        <w:t>编写而成。</w:t>
                      </w:r>
                    </w:p>
                    <w:p w14:paraId="662E714C" w14:textId="77777777" w:rsidR="00994158" w:rsidRDefault="00000000">
                      <w:pPr>
                        <w:spacing w:before="195" w:line="241" w:lineRule="exact"/>
                        <w:ind w:left="598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免责申明</w:t>
                      </w:r>
                      <w:r>
                        <w:rPr>
                          <w:rFonts w:ascii="Times New Roman" w:hAnsi="Times New Roman" w:cs="Times New Roman"/>
                          <w:spacing w:val="-10"/>
                          <w:sz w:val="20"/>
                          <w:lang w:eastAsia="zh-CN"/>
                        </w:rPr>
                        <w:t>:</w:t>
                      </w:r>
                    </w:p>
                    <w:p w14:paraId="1EBD60A1" w14:textId="77777777" w:rsidR="00994158" w:rsidRDefault="00000000">
                      <w:pPr>
                        <w:spacing w:before="9" w:line="211" w:lineRule="auto"/>
                        <w:ind w:left="598" w:right="263"/>
                        <w:jc w:val="both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本化学品安全技术说明书的资料是依据我们相信可靠的来源中获得。但是</w:t>
                      </w:r>
                      <w:r>
                        <w:rPr>
                          <w:rFonts w:ascii="Times New Roman" w:hAnsi="Times New Roman" w:cs="Times New Roman" w:hint="eastAsia"/>
                          <w:spacing w:val="-2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我们对所提供的数据并没有明示或隐含的保证。此产品的处理、储存、使用或弃置状况和方法是我们无法控制和可能超越我们的知识范围。在任何情况下</w:t>
                      </w:r>
                      <w:r>
                        <w:rPr>
                          <w:rFonts w:ascii="Times New Roman" w:hAnsi="Times New Roman" w:cs="Times New Roman" w:hint="eastAsia"/>
                          <w:spacing w:val="-2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我们均不会承担因不当处理、储存、使用或弃置此化学品时所造成的损失、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损害或相关费用。本化学品安全技术说明书是按此产品编造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及只能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  <w:t>应用于此产品。如此产品被使用为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另一产品的组件</w:t>
                      </w:r>
                      <w:r>
                        <w:rPr>
                          <w:rFonts w:ascii="Times New Roman" w:hAnsi="Times New Roman" w:cs="Times New Roman" w:hint="eastAsia"/>
                          <w:spacing w:val="-2"/>
                          <w:sz w:val="20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  <w:lang w:eastAsia="zh-CN"/>
                        </w:rPr>
                        <w:t>此化学品安全技术说明书并不适用。</w:t>
                      </w:r>
                    </w:p>
                    <w:p w14:paraId="6230C92B" w14:textId="77777777" w:rsidR="00994158" w:rsidRDefault="00000000">
                      <w:pPr>
                        <w:spacing w:before="92"/>
                        <w:ind w:left="498"/>
                        <w:rPr>
                          <w:rFonts w:ascii="Times New Roman" w:hAnsi="Times New Roman" w:cs="Times New Roman"/>
                          <w:sz w:val="20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>·</w:t>
                      </w:r>
                      <w:r>
                        <w:rPr>
                          <w:rFonts w:ascii="Times New Roman" w:hAnsi="Times New Roman" w:cs="Times New Roman"/>
                          <w:spacing w:val="-11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>制备日期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-2"/>
                          <w:sz w:val="20"/>
                        </w:rPr>
                        <w:t>/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pacing w:val="-12"/>
                          <w:sz w:val="20"/>
                        </w:rPr>
                        <w:t>旧版本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>2025.</w:t>
                      </w:r>
                      <w:r>
                        <w:rPr>
                          <w:rFonts w:ascii="Times New Roman" w:hAnsi="Times New Roman" w:cs="Times New Roman" w:hint="eastAsia"/>
                          <w:spacing w:val="-2"/>
                          <w:sz w:val="20"/>
                          <w:lang w:eastAsia="zh-CN"/>
                        </w:rPr>
                        <w:t>11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20"/>
                        </w:rPr>
                        <w:t>.</w:t>
                      </w:r>
                      <w:r>
                        <w:rPr>
                          <w:rFonts w:ascii="Times New Roman" w:hAnsi="Times New Roman" w:cs="Times New Roman" w:hint="eastAsia"/>
                          <w:spacing w:val="-2"/>
                          <w:sz w:val="20"/>
                          <w:lang w:eastAsia="zh-CN"/>
                        </w:rPr>
                        <w:t>1</w:t>
                      </w:r>
                    </w:p>
                    <w:p w14:paraId="04A257CF" w14:textId="77777777" w:rsidR="00994158" w:rsidRDefault="00000000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598"/>
                        </w:tabs>
                        <w:spacing w:before="82" w:line="247" w:lineRule="exact"/>
                        <w:ind w:hanging="100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缩写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pacing w:val="-10"/>
                          <w:sz w:val="20"/>
                        </w:rPr>
                        <w:t>:</w:t>
                      </w:r>
                    </w:p>
                    <w:p w14:paraId="630F43DD" w14:textId="77777777" w:rsidR="00994158" w:rsidRDefault="00000000">
                      <w:pPr>
                        <w:spacing w:line="237" w:lineRule="auto"/>
                        <w:ind w:left="598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ADR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Accord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relatif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au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transport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international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des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marchandises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dangereuses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par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route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(European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Agreement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Concerning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the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International Carriage of Dangerous Goods by Road)</w:t>
                      </w:r>
                    </w:p>
                    <w:p w14:paraId="5BAB60CE" w14:textId="77777777" w:rsidR="00994158" w:rsidRDefault="00000000">
                      <w:pPr>
                        <w:ind w:left="598" w:right="4992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IMDG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International</w:t>
                      </w:r>
                      <w:r>
                        <w:rPr>
                          <w:rFonts w:ascii="Times New Roman" w:hAnsi="Times New Roman" w:cs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Maritime</w:t>
                      </w:r>
                      <w:r>
                        <w:rPr>
                          <w:rFonts w:ascii="Times New Roman" w:hAnsi="Times New Roman" w:cs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Code</w:t>
                      </w:r>
                      <w:r>
                        <w:rPr>
                          <w:rFonts w:ascii="Times New Roman" w:hAnsi="Times New Roman" w:cs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for</w:t>
                      </w:r>
                      <w:r>
                        <w:rPr>
                          <w:rFonts w:ascii="Times New Roman" w:hAnsi="Times New Roman" w:cs="Times New Roman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Dangerous</w:t>
                      </w:r>
                      <w:r>
                        <w:rPr>
                          <w:rFonts w:ascii="Times New Roman" w:hAnsi="Times New Roman" w:cs="Times New Roman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Goods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IATA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International Air Transport Association</w:t>
                      </w:r>
                    </w:p>
                    <w:p w14:paraId="58ADB1C6" w14:textId="77777777" w:rsidR="00994158" w:rsidRDefault="00000000">
                      <w:pPr>
                        <w:spacing w:line="237" w:lineRule="auto"/>
                        <w:ind w:left="598" w:right="3669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EINECS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European</w:t>
                      </w:r>
                      <w:r>
                        <w:rPr>
                          <w:rFonts w:ascii="Times New Roman" w:hAnsi="Times New Roman" w:cs="Times New Roman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Inventory</w:t>
                      </w:r>
                      <w:r>
                        <w:rPr>
                          <w:rFonts w:ascii="Times New Roman" w:hAnsi="Times New Roman" w:cs="Times New Roman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of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Existing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Commercial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Chemical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Substances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ELINCS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European List of Notified Chemical Substances</w:t>
                      </w:r>
                    </w:p>
                    <w:p w14:paraId="1A89EB33" w14:textId="77777777" w:rsidR="00994158" w:rsidRDefault="00000000">
                      <w:pPr>
                        <w:ind w:left="598" w:right="3669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CAS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Chemical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Abstracts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Service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(division</w:t>
                      </w:r>
                      <w:r>
                        <w:rPr>
                          <w:rFonts w:ascii="Times New Roman" w:hAnsi="Times New Roman" w:cs="Times New Roman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of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the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American</w:t>
                      </w:r>
                      <w:r>
                        <w:rPr>
                          <w:rFonts w:ascii="Times New Roman" w:hAnsi="Times New Roman" w:cs="Times New Roman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Chemical</w:t>
                      </w:r>
                      <w:r>
                        <w:rPr>
                          <w:rFonts w:ascii="Times New Roman" w:hAnsi="Times New Roman" w:cs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Society)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LC50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Lethal concentration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 xml:space="preserve"> 50 percent</w:t>
                      </w:r>
                    </w:p>
                    <w:p w14:paraId="3810B714" w14:textId="77777777" w:rsidR="00994158" w:rsidRDefault="00000000">
                      <w:pPr>
                        <w:spacing w:line="225" w:lineRule="auto"/>
                        <w:ind w:left="598" w:right="6809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LD50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Lethal dose</w:t>
                      </w:r>
                      <w:r>
                        <w:rPr>
                          <w:rFonts w:ascii="Times New Roman" w:hAnsi="Times New Roman" w:cs="Times New Roman" w:hint="eastAsia"/>
                          <w:sz w:val="16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 xml:space="preserve"> 50 percent</w:t>
                      </w:r>
                      <w:r>
                        <w:rPr>
                          <w:rFonts w:ascii="Times New Roman" w:hAnsi="Times New Roman" w:cs="Times New Roman"/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PBT</w:t>
                      </w:r>
                      <w:r>
                        <w:rPr>
                          <w:rFonts w:ascii="Times New Roman" w:hAnsi="Times New Roman" w:cs="Times New Roman" w:hint="eastAsia"/>
                          <w:spacing w:val="-5"/>
                          <w:sz w:val="16"/>
                          <w:lang w:eastAsia="zh-CN"/>
                        </w:rPr>
                        <w:t>：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持久性生物累积性有毒物质</w:t>
                      </w:r>
                      <w:proofErr w:type="spellEnd"/>
                    </w:p>
                    <w:p w14:paraId="744C52E7" w14:textId="77777777" w:rsidR="00994158" w:rsidRDefault="00000000">
                      <w:pPr>
                        <w:spacing w:line="173" w:lineRule="exact"/>
                        <w:ind w:left="598"/>
                        <w:rPr>
                          <w:rFonts w:ascii="Times New Roman" w:hAnsi="Times New Roman" w:cs="Times New Roman"/>
                          <w:sz w:val="1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vPvB</w:t>
                      </w:r>
                      <w:proofErr w:type="spellEnd"/>
                      <w:r>
                        <w:rPr>
                          <w:rFonts w:ascii="Times New Roman" w:hAnsi="Times New Roman" w:cs="Times New Roman" w:hint="eastAsia"/>
                          <w:sz w:val="16"/>
                          <w:lang w:eastAsia="zh-CN"/>
                        </w:rPr>
                        <w:t>：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very</w:t>
                      </w:r>
                      <w:r>
                        <w:rPr>
                          <w:rFonts w:ascii="Times New Roman" w:hAnsi="Times New Roman" w:cs="Times New Roman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Persistent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and</w:t>
                      </w:r>
                      <w:r>
                        <w:rPr>
                          <w:rFonts w:ascii="Times New Roman" w:hAnsi="Times New Roman" w:cs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very</w:t>
                      </w:r>
                      <w:r>
                        <w:rPr>
                          <w:rFonts w:ascii="Times New Roman" w:hAnsi="Times New Roman" w:cs="Times New Roman"/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pacing w:val="-2"/>
                          <w:sz w:val="16"/>
                        </w:rPr>
                        <w:t>Bioaccumulative</w:t>
                      </w:r>
                    </w:p>
                    <w:p w14:paraId="2F15638D" w14:textId="77777777" w:rsidR="00994158" w:rsidRDefault="00000000">
                      <w:pPr>
                        <w:numPr>
                          <w:ilvl w:val="0"/>
                          <w:numId w:val="18"/>
                        </w:numPr>
                        <w:tabs>
                          <w:tab w:val="left" w:pos="598"/>
                        </w:tabs>
                        <w:spacing w:line="217" w:lineRule="exact"/>
                        <w:ind w:hanging="100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pacing w:val="-2"/>
                          <w:sz w:val="20"/>
                        </w:rPr>
                        <w:t>***************************************************************************************</w:t>
                      </w:r>
                    </w:p>
                    <w:p w14:paraId="6298E6F8" w14:textId="77777777" w:rsidR="00994158" w:rsidRDefault="00000000">
                      <w:pPr>
                        <w:spacing w:line="245" w:lineRule="exact"/>
                        <w:ind w:left="598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pacing w:val="-10"/>
                          <w:sz w:val="20"/>
                        </w:rPr>
                        <w:t>完</w:t>
                      </w:r>
                    </w:p>
                  </w:txbxContent>
                </v:textbox>
              </v:shape>
            </w:pict>
          </mc:Fallback>
        </mc:AlternateContent>
      </w:r>
    </w:p>
    <w:p w14:paraId="6ECC2DFF" w14:textId="77777777" w:rsidR="00994158" w:rsidRDefault="00994158">
      <w:pPr>
        <w:pStyle w:val="a3"/>
        <w:spacing w:before="189"/>
        <w:rPr>
          <w:rFonts w:ascii="Times New Roman" w:hint="eastAsia"/>
        </w:rPr>
      </w:pPr>
    </w:p>
    <w:p w14:paraId="2A0D8F77" w14:textId="77777777" w:rsidR="00994158" w:rsidRDefault="00994158">
      <w:pPr>
        <w:rPr>
          <w:rFonts w:hint="eastAsia"/>
        </w:rPr>
      </w:pPr>
    </w:p>
    <w:sectPr w:rsidR="00994158">
      <w:headerReference w:type="default" r:id="rId21"/>
      <w:footerReference w:type="default" r:id="rId22"/>
      <w:pgSz w:w="11910" w:h="16840"/>
      <w:pgMar w:top="1700" w:right="992" w:bottom="20" w:left="99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CD250" w14:textId="77777777" w:rsidR="00D90A14" w:rsidRDefault="00D90A14">
      <w:pPr>
        <w:rPr>
          <w:rFonts w:hint="eastAsia"/>
        </w:rPr>
      </w:pPr>
      <w:r>
        <w:separator/>
      </w:r>
    </w:p>
  </w:endnote>
  <w:endnote w:type="continuationSeparator" w:id="0">
    <w:p w14:paraId="6ABA7111" w14:textId="77777777" w:rsidR="00D90A14" w:rsidRDefault="00D90A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default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32941" w14:textId="77777777" w:rsidR="00994158" w:rsidRDefault="00000000">
    <w:pPr>
      <w:pStyle w:val="a3"/>
      <w:spacing w:line="14" w:lineRule="auto"/>
      <w:rPr>
        <w:rFonts w:hint="eastAsia"/>
        <w:sz w:val="2"/>
      </w:rPr>
    </w:pPr>
    <w:r>
      <w:rPr>
        <w:noProof/>
        <w:sz w:val="2"/>
      </w:rPr>
      <mc:AlternateContent>
        <mc:Choice Requires="wps">
          <w:drawing>
            <wp:anchor distT="0" distB="0" distL="0" distR="0" simplePos="0" relativeHeight="251646464" behindDoc="1" locked="0" layoutInCell="1" allowOverlap="1" wp14:anchorId="309F2F30" wp14:editId="65E21728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8" name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3E559D" w14:textId="77777777" w:rsidR="00994158" w:rsidRDefault="00000000">
                          <w:pPr>
                            <w:spacing w:before="18"/>
                            <w:ind w:left="20"/>
                            <w:rPr>
                              <w:rFonts w:ascii="Arial MT" w:hint="eastAsia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9F2F30" id="_x0000_t202" coordsize="21600,21600" o:spt="202" path="m,l,21600r21600,l21600,xe">
              <v:stroke joinstyle="miter"/>
              <v:path gradientshapeok="t" o:connecttype="rect"/>
            </v:shapetype>
            <v:shape id="Textbox 8" o:spid="_x0000_s1046" type="#_x0000_t202" style="position:absolute;margin-left:-1pt;margin-top:839.65pt;width:4.95pt;height:3.1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" filled="f" stroked="f">
              <v:textbox inset="0,0,0,0">
                <w:txbxContent>
                  <w:p w14:paraId="653E559D" w14:textId="77777777" w:rsidR="00994158" w:rsidRDefault="00000000">
                    <w:pPr>
                      <w:spacing w:before="18"/>
                      <w:ind w:left="20"/>
                      <w:rPr>
                        <w:rFonts w:ascii="Arial MT" w:hint="eastAsia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55C50" w14:textId="77777777" w:rsidR="00994158" w:rsidRDefault="00000000">
    <w:pPr>
      <w:pStyle w:val="a3"/>
      <w:spacing w:line="14" w:lineRule="auto"/>
      <w:rPr>
        <w:rFonts w:hint="eastAsia"/>
        <w:sz w:val="2"/>
      </w:rPr>
    </w:pPr>
    <w:r>
      <w:rPr>
        <w:noProof/>
        <w:sz w:val="2"/>
      </w:rPr>
      <mc:AlternateContent>
        <mc:Choice Requires="wps">
          <w:drawing>
            <wp:anchor distT="0" distB="0" distL="0" distR="0" simplePos="0" relativeHeight="251651584" behindDoc="1" locked="0" layoutInCell="1" allowOverlap="1" wp14:anchorId="51371A69" wp14:editId="49FD208F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25" name="Text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831650" w14:textId="77777777" w:rsidR="00994158" w:rsidRDefault="00000000">
                          <w:pPr>
                            <w:spacing w:before="18"/>
                            <w:ind w:left="20"/>
                            <w:rPr>
                              <w:rFonts w:ascii="Arial MT" w:hint="eastAsia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371A69" id="_x0000_t202" coordsize="21600,21600" o:spt="202" path="m,l,21600r21600,l21600,xe">
              <v:stroke joinstyle="miter"/>
              <v:path gradientshapeok="t" o:connecttype="rect"/>
            </v:shapetype>
            <v:shape id="Textbox 25" o:spid="_x0000_s1051" type="#_x0000_t202" style="position:absolute;margin-left:-1pt;margin-top:839.65pt;width:4.95pt;height:3.1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" filled="f" stroked="f">
              <v:textbox inset="0,0,0,0">
                <w:txbxContent>
                  <w:p w14:paraId="13831650" w14:textId="77777777" w:rsidR="00994158" w:rsidRDefault="00000000">
                    <w:pPr>
                      <w:spacing w:before="18"/>
                      <w:ind w:left="20"/>
                      <w:rPr>
                        <w:rFonts w:ascii="Arial MT" w:hint="eastAsia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007B2" w14:textId="77777777" w:rsidR="00994158" w:rsidRDefault="00000000">
    <w:pPr>
      <w:pStyle w:val="a3"/>
      <w:spacing w:line="14" w:lineRule="auto"/>
      <w:rPr>
        <w:rFonts w:hint="eastAsia"/>
        <w:sz w:val="2"/>
      </w:rPr>
    </w:pPr>
    <w:r>
      <w:rPr>
        <w:noProof/>
        <w:sz w:val="2"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2A0BA4BA" wp14:editId="1BBB380F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46" name="Text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71E81" w14:textId="77777777" w:rsidR="00994158" w:rsidRDefault="00000000">
                          <w:pPr>
                            <w:spacing w:before="18"/>
                            <w:ind w:left="20"/>
                            <w:rPr>
                              <w:rFonts w:ascii="Arial MT" w:hint="eastAsia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0BA4BA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56" type="#_x0000_t202" style="position:absolute;margin-left:-1pt;margin-top:839.65pt;width:4.95pt;height:3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" filled="f" stroked="f">
              <v:textbox inset="0,0,0,0">
                <w:txbxContent>
                  <w:p w14:paraId="3D371E81" w14:textId="77777777" w:rsidR="00994158" w:rsidRDefault="00000000">
                    <w:pPr>
                      <w:spacing w:before="18"/>
                      <w:ind w:left="20"/>
                      <w:rPr>
                        <w:rFonts w:ascii="Arial MT" w:hint="eastAsia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12395" w14:textId="77777777" w:rsidR="00994158" w:rsidRDefault="00000000">
    <w:pPr>
      <w:pStyle w:val="a3"/>
      <w:spacing w:line="14" w:lineRule="auto"/>
      <w:rPr>
        <w:rFonts w:hint="eastAsia"/>
        <w:sz w:val="2"/>
      </w:rPr>
    </w:pPr>
    <w:r>
      <w:rPr>
        <w:noProof/>
        <w:sz w:val="2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55A8A9D7" wp14:editId="42888209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69" name="Textbox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C5CA50" w14:textId="77777777" w:rsidR="00994158" w:rsidRDefault="00000000">
                          <w:pPr>
                            <w:spacing w:before="18"/>
                            <w:ind w:left="20"/>
                            <w:rPr>
                              <w:rFonts w:ascii="Arial MT" w:hint="eastAsia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A8A9D7" id="_x0000_t202" coordsize="21600,21600" o:spt="202" path="m,l,21600r21600,l21600,xe">
              <v:stroke joinstyle="miter"/>
              <v:path gradientshapeok="t" o:connecttype="rect"/>
            </v:shapetype>
            <v:shape id="Textbox 69" o:spid="_x0000_s1061" type="#_x0000_t202" style="position:absolute;margin-left:-1pt;margin-top:839.65pt;width:4.95pt;height:3.1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" filled="f" stroked="f">
              <v:textbox inset="0,0,0,0">
                <w:txbxContent>
                  <w:p w14:paraId="17C5CA50" w14:textId="77777777" w:rsidR="00994158" w:rsidRDefault="00000000">
                    <w:pPr>
                      <w:spacing w:before="18"/>
                      <w:ind w:left="20"/>
                      <w:rPr>
                        <w:rFonts w:ascii="Arial MT" w:hint="eastAsia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2695" w14:textId="77777777" w:rsidR="00994158" w:rsidRDefault="00000000">
    <w:pPr>
      <w:pStyle w:val="a3"/>
      <w:spacing w:line="14" w:lineRule="auto"/>
      <w:rPr>
        <w:rFonts w:hint="eastAsia"/>
        <w:sz w:val="2"/>
      </w:rPr>
    </w:pPr>
    <w:r>
      <w:rPr>
        <w:noProof/>
        <w:sz w:val="2"/>
      </w:rPr>
      <mc:AlternateContent>
        <mc:Choice Requires="wps">
          <w:drawing>
            <wp:anchor distT="0" distB="0" distL="0" distR="0" simplePos="0" relativeHeight="251666944" behindDoc="1" locked="0" layoutInCell="1" allowOverlap="1" wp14:anchorId="06F4DD49" wp14:editId="7AD9FDC7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94" name="Textbox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209896" w14:textId="77777777" w:rsidR="00994158" w:rsidRDefault="00000000">
                          <w:pPr>
                            <w:spacing w:before="18"/>
                            <w:ind w:left="20"/>
                            <w:rPr>
                              <w:rFonts w:ascii="Arial MT" w:hint="eastAsia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F4DD49" id="_x0000_t202" coordsize="21600,21600" o:spt="202" path="m,l,21600r21600,l21600,xe">
              <v:stroke joinstyle="miter"/>
              <v:path gradientshapeok="t" o:connecttype="rect"/>
            </v:shapetype>
            <v:shape id="Textbox 94" o:spid="_x0000_s1066" type="#_x0000_t202" style="position:absolute;margin-left:-1pt;margin-top:839.65pt;width:4.95pt;height:3.1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" filled="f" stroked="f">
              <v:textbox inset="0,0,0,0">
                <w:txbxContent>
                  <w:p w14:paraId="75209896" w14:textId="77777777" w:rsidR="00994158" w:rsidRDefault="00000000">
                    <w:pPr>
                      <w:spacing w:before="18"/>
                      <w:ind w:left="20"/>
                      <w:rPr>
                        <w:rFonts w:ascii="Arial MT" w:hint="eastAsia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2184F" w14:textId="77777777" w:rsidR="00D90A14" w:rsidRDefault="00D90A14">
      <w:pPr>
        <w:rPr>
          <w:rFonts w:hint="eastAsia"/>
        </w:rPr>
      </w:pPr>
      <w:r>
        <w:separator/>
      </w:r>
    </w:p>
  </w:footnote>
  <w:footnote w:type="continuationSeparator" w:id="0">
    <w:p w14:paraId="68092186" w14:textId="77777777" w:rsidR="00D90A14" w:rsidRDefault="00D90A1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80CF" w14:textId="47981DDB" w:rsidR="00994158" w:rsidRDefault="000637CF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3011A33" wp14:editId="7B9C42A6">
              <wp:simplePos x="0" y="0"/>
              <wp:positionH relativeFrom="page">
                <wp:posOffset>847725</wp:posOffset>
              </wp:positionH>
              <wp:positionV relativeFrom="page">
                <wp:posOffset>561975</wp:posOffset>
              </wp:positionV>
              <wp:extent cx="1352550" cy="180975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F44EA3" w14:textId="30E7183E" w:rsidR="00994158" w:rsidRPr="000637CF" w:rsidRDefault="00000000">
                          <w:pPr>
                            <w:pStyle w:val="a3"/>
                            <w:spacing w:line="254" w:lineRule="exact"/>
                            <w:ind w:left="20"/>
                            <w:rPr>
                              <w:rFonts w:ascii="Times New Roman" w:eastAsiaTheme="minorEastAsia" w:hint="eastAsia"/>
                              <w:lang w:eastAsia="zh-CN"/>
                            </w:rPr>
                          </w:pPr>
                          <w:proofErr w:type="spellStart"/>
                          <w:r>
                            <w:t>打印日期</w:t>
                          </w:r>
                          <w:proofErr w:type="spellEnd"/>
                          <w:r>
                            <w:rPr>
                              <w:rFonts w:ascii="Times New Roman" w:hint="eastAsia"/>
                              <w:spacing w:val="-5"/>
                              <w:lang w:eastAsia="zh-CN"/>
                            </w:rPr>
                            <w:t>：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 w:rsidR="000637CF">
                            <w:rPr>
                              <w:rFonts w:ascii="Times New Roman" w:eastAsiaTheme="minorEastAsia" w:hint="eastAsia"/>
                              <w:spacing w:val="-2"/>
                              <w:lang w:eastAsia="zh-CN"/>
                            </w:rPr>
                            <w:t>11.1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011A33" id="_x0000_t202" coordsize="21600,21600" o:spt="202" path="m,l,21600r21600,l21600,xe">
              <v:stroke joinstyle="miter"/>
              <v:path gradientshapeok="t" o:connecttype="rect"/>
            </v:shapetype>
            <v:shape id="Textbox 6" o:spid="_x0000_s1042" type="#_x0000_t202" style="position:absolute;margin-left:66.75pt;margin-top:44.25pt;width:106.5pt;height:14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" filled="f" stroked="f">
              <v:textbox inset="0,0,0,0">
                <w:txbxContent>
                  <w:p w14:paraId="7AF44EA3" w14:textId="30E7183E" w:rsidR="00994158" w:rsidRPr="000637CF" w:rsidRDefault="00000000">
                    <w:pPr>
                      <w:pStyle w:val="a3"/>
                      <w:spacing w:line="254" w:lineRule="exact"/>
                      <w:ind w:left="20"/>
                      <w:rPr>
                        <w:rFonts w:ascii="Times New Roman" w:eastAsiaTheme="minorEastAsia" w:hint="eastAsia"/>
                        <w:lang w:eastAsia="zh-CN"/>
                      </w:rPr>
                    </w:pPr>
                    <w:proofErr w:type="spellStart"/>
                    <w:r>
                      <w:t>打印日期</w:t>
                    </w:r>
                    <w:proofErr w:type="spellEnd"/>
                    <w:r>
                      <w:rPr>
                        <w:rFonts w:ascii="Times New Roman" w:hint="eastAsia"/>
                        <w:spacing w:val="-5"/>
                        <w:lang w:eastAsia="zh-CN"/>
                      </w:rPr>
                      <w:t>：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 w:rsidR="000637CF">
                      <w:rPr>
                        <w:rFonts w:ascii="Times New Roman" w:eastAsiaTheme="minorEastAsia" w:hint="eastAsia"/>
                        <w:spacing w:val="-2"/>
                        <w:lang w:eastAsia="zh-CN"/>
                      </w:rPr>
                      <w:t>11.1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B8A927" wp14:editId="633E1B4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5817E8" w14:textId="77777777" w:rsidR="00994158" w:rsidRDefault="00000000">
                          <w:pPr>
                            <w:pStyle w:val="a5"/>
                            <w:rPr>
                              <w:rFonts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7页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B8A927" id="文本框 1" o:spid="_x0000_s1043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1B5817E8" w14:textId="77777777" w:rsidR="00994158" w:rsidRDefault="00000000">
                    <w:pPr>
                      <w:pStyle w:val="a5"/>
                      <w:rPr>
                        <w:rFonts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7页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0A95206" wp14:editId="34B5219F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791FAA" w14:textId="77777777" w:rsidR="00994158" w:rsidRDefault="00000000">
                          <w:pPr>
                            <w:spacing w:line="323" w:lineRule="exact"/>
                            <w:ind w:right="2"/>
                            <w:jc w:val="center"/>
                            <w:rPr>
                              <w:rFonts w:hint="eastAsia"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6BC094F2" w14:textId="77777777" w:rsidR="00994158" w:rsidRDefault="00000000">
                          <w:pPr>
                            <w:spacing w:line="265" w:lineRule="exact"/>
                            <w:ind w:left="2" w:right="2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spacing w:val="-18"/>
                              <w:lang w:eastAsia="zh-CN"/>
                            </w:rPr>
                            <w:t xml:space="preserve">根据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GB/T 16483-2008,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lang w:eastAsia="zh-CN"/>
                            </w:rPr>
                            <w:t>2013</w:t>
                          </w:r>
                        </w:p>
                        <w:p w14:paraId="561F0019" w14:textId="77777777" w:rsidR="00994158" w:rsidRDefault="00000000">
                          <w:pPr>
                            <w:pStyle w:val="a3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  <w:p w14:paraId="7E53A668" w14:textId="77777777" w:rsidR="00994158" w:rsidRDefault="00000000">
                          <w:pPr>
                            <w:pStyle w:val="a3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hint="eastAsia"/>
                              <w:spacing w:val="-5"/>
                              <w:lang w:eastAsia="zh-CN"/>
                            </w:rPr>
                            <w:t>：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A95206" id="Textbox 5" o:spid="_x0000_s1044" type="#_x0000_t202" style="position:absolute;margin-left:198.8pt;margin-top:11.05pt;width:197.75pt;height:46.3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" filled="f" stroked="f">
              <v:textbox inset="0,0,0,0">
                <w:txbxContent>
                  <w:p w14:paraId="32791FAA" w14:textId="77777777" w:rsidR="00994158" w:rsidRDefault="00000000">
                    <w:pPr>
                      <w:spacing w:line="323" w:lineRule="exact"/>
                      <w:ind w:right="2"/>
                      <w:jc w:val="center"/>
                      <w:rPr>
                        <w:rFonts w:hint="eastAsia"/>
                        <w:sz w:val="28"/>
                        <w:lang w:eastAsia="zh-CN"/>
                      </w:rPr>
                    </w:pPr>
                    <w:r>
                      <w:rPr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6BC094F2" w14:textId="77777777" w:rsidR="00994158" w:rsidRDefault="00000000">
                    <w:pPr>
                      <w:spacing w:line="265" w:lineRule="exact"/>
                      <w:ind w:left="2" w:right="2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spacing w:val="-18"/>
                        <w:lang w:eastAsia="zh-CN"/>
                      </w:rPr>
                      <w:t xml:space="preserve">根据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GB/T 16483-2008,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lang w:eastAsia="zh-CN"/>
                      </w:rPr>
                      <w:t>2013</w:t>
                    </w:r>
                  </w:p>
                  <w:p w14:paraId="561F0019" w14:textId="77777777" w:rsidR="00994158" w:rsidRDefault="00000000">
                    <w:pPr>
                      <w:pStyle w:val="a3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  <w:p w14:paraId="7E53A668" w14:textId="77777777" w:rsidR="00994158" w:rsidRDefault="00000000">
                    <w:pPr>
                      <w:pStyle w:val="a3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hint="eastAsia"/>
                        <w:spacing w:val="-5"/>
                        <w:lang w:eastAsia="zh-CN"/>
                      </w:rPr>
                      <w:t>：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5440" behindDoc="1" locked="0" layoutInCell="1" allowOverlap="1" wp14:anchorId="1ADD9F87" wp14:editId="433DB03F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7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3F5DB9" w14:textId="77777777" w:rsidR="00994158" w:rsidRDefault="00000000">
                          <w:pPr>
                            <w:pStyle w:val="a3"/>
                            <w:spacing w:line="254" w:lineRule="exact"/>
                            <w:ind w:left="20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lang w:eastAsia="zh-CN"/>
                            </w:rPr>
                            <w:t>11.1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D9F87" id="Textbox 7" o:spid="_x0000_s1045" type="#_x0000_t202" style="position:absolute;margin-left:446.1pt;margin-top:44.35pt;width:82.3pt;height:13.05pt;z-index:-25167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" filled="f" stroked="f">
              <v:textbox inset="0,0,0,0">
                <w:txbxContent>
                  <w:p w14:paraId="1E3F5DB9" w14:textId="77777777" w:rsidR="00994158" w:rsidRDefault="00000000">
                    <w:pPr>
                      <w:pStyle w:val="a3"/>
                      <w:spacing w:line="254" w:lineRule="exact"/>
                      <w:ind w:left="20"/>
                      <w:rPr>
                        <w:rFonts w:hint="eastAsia"/>
                      </w:rPr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ascii="Times New Roman" w:hint="eastAsia"/>
                        <w:lang w:eastAsia="zh-CN"/>
                      </w:rPr>
                      <w:t>11.1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C2606" w14:textId="77777777" w:rsidR="00994158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D9F47C1" wp14:editId="5290720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70B35F" w14:textId="77777777" w:rsidR="00994158" w:rsidRDefault="00000000">
                          <w:pPr>
                            <w:pStyle w:val="a5"/>
                            <w:rPr>
                              <w:rFonts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7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9F47C1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47" type="#_x0000_t202" style="position:absolute;margin-left:92.8pt;margin-top:0;width:2in;height:2in;z-index:25166899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" filled="f" stroked="f" strokeweight=".5pt">
              <v:textbox style="mso-fit-shape-to-text:t" inset="0,0,0,0">
                <w:txbxContent>
                  <w:p w14:paraId="4C70B35F" w14:textId="77777777" w:rsidR="00994158" w:rsidRDefault="00000000">
                    <w:pPr>
                      <w:pStyle w:val="a5"/>
                      <w:rPr>
                        <w:rFonts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7 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7488" behindDoc="1" locked="0" layoutInCell="1" allowOverlap="1" wp14:anchorId="0A7287BA" wp14:editId="66CDAB9B">
              <wp:simplePos x="0" y="0"/>
              <wp:positionH relativeFrom="page">
                <wp:posOffset>697865</wp:posOffset>
              </wp:positionH>
              <wp:positionV relativeFrom="page">
                <wp:posOffset>790575</wp:posOffset>
              </wp:positionV>
              <wp:extent cx="6167755" cy="289560"/>
              <wp:effectExtent l="0" t="0" r="0" b="0"/>
              <wp:wrapNone/>
              <wp:docPr id="19" name="Graphic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775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7755" h="289560">
                            <a:moveTo>
                              <a:pt x="0" y="0"/>
                            </a:moveTo>
                            <a:lnTo>
                              <a:pt x="6163056" y="0"/>
                            </a:lnTo>
                          </a:path>
                          <a:path w="6167755" h="289560">
                            <a:moveTo>
                              <a:pt x="0" y="1524"/>
                            </a:moveTo>
                            <a:lnTo>
                              <a:pt x="6163056" y="1524"/>
                            </a:lnTo>
                          </a:path>
                          <a:path w="6167755" h="289560">
                            <a:moveTo>
                              <a:pt x="0" y="3048"/>
                            </a:moveTo>
                            <a:lnTo>
                              <a:pt x="6163056" y="3048"/>
                            </a:lnTo>
                          </a:path>
                          <a:path w="6167755" h="289560">
                            <a:moveTo>
                              <a:pt x="0" y="4572"/>
                            </a:moveTo>
                            <a:lnTo>
                              <a:pt x="6163056" y="4572"/>
                            </a:lnTo>
                          </a:path>
                          <a:path w="6167755" h="289560">
                            <a:moveTo>
                              <a:pt x="0" y="284988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0" y="286512"/>
                            </a:moveTo>
                            <a:lnTo>
                              <a:pt x="6163056" y="286512"/>
                            </a:lnTo>
                          </a:path>
                          <a:path w="6167755" h="289560">
                            <a:moveTo>
                              <a:pt x="0" y="288036"/>
                            </a:moveTo>
                            <a:lnTo>
                              <a:pt x="6163056" y="288036"/>
                            </a:lnTo>
                          </a:path>
                          <a:path w="6167755" h="289560">
                            <a:moveTo>
                              <a:pt x="0" y="289560"/>
                            </a:moveTo>
                            <a:lnTo>
                              <a:pt x="6163056" y="289560"/>
                            </a:lnTo>
                          </a:path>
                          <a:path w="6167755" h="289560">
                            <a:moveTo>
                              <a:pt x="0" y="0"/>
                            </a:moveTo>
                            <a:lnTo>
                              <a:pt x="0" y="284988"/>
                            </a:lnTo>
                          </a:path>
                          <a:path w="6167755" h="289560">
                            <a:moveTo>
                              <a:pt x="6163056" y="0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1523" y="0"/>
                            </a:moveTo>
                            <a:lnTo>
                              <a:pt x="1523" y="284988"/>
                            </a:lnTo>
                          </a:path>
                          <a:path w="6167755" h="289560">
                            <a:moveTo>
                              <a:pt x="6164580" y="0"/>
                            </a:moveTo>
                            <a:lnTo>
                              <a:pt x="6164580" y="284988"/>
                            </a:lnTo>
                          </a:path>
                          <a:path w="6167755" h="289560">
                            <a:moveTo>
                              <a:pt x="3048" y="0"/>
                            </a:moveTo>
                            <a:lnTo>
                              <a:pt x="3048" y="284988"/>
                            </a:lnTo>
                          </a:path>
                          <a:path w="6167755" h="289560">
                            <a:moveTo>
                              <a:pt x="6166104" y="0"/>
                            </a:moveTo>
                            <a:lnTo>
                              <a:pt x="6166104" y="284988"/>
                            </a:lnTo>
                          </a:path>
                          <a:path w="6167755" h="289560">
                            <a:moveTo>
                              <a:pt x="4571" y="0"/>
                            </a:moveTo>
                            <a:lnTo>
                              <a:pt x="4571" y="284988"/>
                            </a:lnTo>
                          </a:path>
                          <a:path w="6167755" h="289560">
                            <a:moveTo>
                              <a:pt x="6167628" y="0"/>
                            </a:moveTo>
                            <a:lnTo>
                              <a:pt x="6167628" y="284988"/>
                            </a:lnTo>
                          </a:path>
                        </a:pathLst>
                      </a:custGeom>
                      <a:ln w="1524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7D1A78" id="Graphic 19" o:spid="_x0000_s1026" style="position:absolute;margin-left:54.95pt;margin-top:62.25pt;width:485.65pt;height:22.8pt;z-index:-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7755,289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" path="m,l6163056,em,1524r6163056,em,3048r6163056,em,4572r6163056,em,284988r6163056,em,286512r6163056,em,288036r6163056,em,289560r6163056,em,l,284988em6163056,r,284988em1523,r,284988em6164580,r,284988em3048,r,284988em6166104,r,284988em4571,r,284988em6167628,r,284988e" filled="f" strokecolor="blue" strokeweight=".12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8512" behindDoc="1" locked="0" layoutInCell="1" allowOverlap="1" wp14:anchorId="7B3D4C9F" wp14:editId="79B15E81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21" name="Text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7F38D9" w14:textId="77777777" w:rsidR="00994158" w:rsidRDefault="00000000">
                          <w:pPr>
                            <w:spacing w:line="323" w:lineRule="exact"/>
                            <w:ind w:right="2"/>
                            <w:jc w:val="center"/>
                            <w:rPr>
                              <w:rFonts w:hint="eastAsia"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48B4A8BC" w14:textId="77777777" w:rsidR="00994158" w:rsidRDefault="00000000">
                          <w:pPr>
                            <w:spacing w:line="265" w:lineRule="exact"/>
                            <w:ind w:left="2" w:right="2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spacing w:val="-18"/>
                              <w:lang w:eastAsia="zh-CN"/>
                            </w:rPr>
                            <w:t xml:space="preserve">根据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GB/T 16483-2008,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lang w:eastAsia="zh-CN"/>
                            </w:rPr>
                            <w:t>2013</w:t>
                          </w:r>
                        </w:p>
                        <w:p w14:paraId="55BA0E36" w14:textId="77777777" w:rsidR="00994158" w:rsidRDefault="00000000">
                          <w:pPr>
                            <w:pStyle w:val="a3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  <w:p w14:paraId="5DC00642" w14:textId="77777777" w:rsidR="00994158" w:rsidRDefault="00000000">
                          <w:pPr>
                            <w:pStyle w:val="a3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hint="eastAsia"/>
                              <w:spacing w:val="-5"/>
                              <w:lang w:eastAsia="zh-CN"/>
                            </w:rPr>
                            <w:t>：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3D4C9F" id="Textbox 21" o:spid="_x0000_s1048" type="#_x0000_t202" style="position:absolute;margin-left:198.8pt;margin-top:11.05pt;width:197.75pt;height:46.35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" filled="f" stroked="f">
              <v:textbox inset="0,0,0,0">
                <w:txbxContent>
                  <w:p w14:paraId="417F38D9" w14:textId="77777777" w:rsidR="00994158" w:rsidRDefault="00000000">
                    <w:pPr>
                      <w:spacing w:line="323" w:lineRule="exact"/>
                      <w:ind w:right="2"/>
                      <w:jc w:val="center"/>
                      <w:rPr>
                        <w:rFonts w:hint="eastAsia"/>
                        <w:sz w:val="28"/>
                        <w:lang w:eastAsia="zh-CN"/>
                      </w:rPr>
                    </w:pPr>
                    <w:r>
                      <w:rPr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48B4A8BC" w14:textId="77777777" w:rsidR="00994158" w:rsidRDefault="00000000">
                    <w:pPr>
                      <w:spacing w:line="265" w:lineRule="exact"/>
                      <w:ind w:left="2" w:right="2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spacing w:val="-18"/>
                        <w:lang w:eastAsia="zh-CN"/>
                      </w:rPr>
                      <w:t xml:space="preserve">根据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GB/T 16483-2008,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lang w:eastAsia="zh-CN"/>
                      </w:rPr>
                      <w:t>2013</w:t>
                    </w:r>
                  </w:p>
                  <w:p w14:paraId="55BA0E36" w14:textId="77777777" w:rsidR="00994158" w:rsidRDefault="00000000">
                    <w:pPr>
                      <w:pStyle w:val="a3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  <w:p w14:paraId="5DC00642" w14:textId="77777777" w:rsidR="00994158" w:rsidRDefault="00000000">
                    <w:pPr>
                      <w:pStyle w:val="a3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hint="eastAsia"/>
                        <w:spacing w:val="-5"/>
                        <w:lang w:eastAsia="zh-CN"/>
                      </w:rPr>
                      <w:t>：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9536" behindDoc="1" locked="0" layoutInCell="1" allowOverlap="1" wp14:anchorId="248366B0" wp14:editId="60073019">
              <wp:simplePos x="0" y="0"/>
              <wp:positionH relativeFrom="page">
                <wp:posOffset>848360</wp:posOffset>
              </wp:positionH>
              <wp:positionV relativeFrom="page">
                <wp:posOffset>563245</wp:posOffset>
              </wp:positionV>
              <wp:extent cx="1617345" cy="461010"/>
              <wp:effectExtent l="0" t="0" r="0" b="0"/>
              <wp:wrapNone/>
              <wp:docPr id="22" name="Text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7345" cy="46100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002A7D" w14:textId="77777777" w:rsidR="00994158" w:rsidRDefault="00000000">
                          <w:pPr>
                            <w:pStyle w:val="a3"/>
                            <w:spacing w:line="254" w:lineRule="exact"/>
                            <w:ind w:left="20"/>
                            <w:rPr>
                              <w:rFonts w:ascii="Times New Roman" w:hint="eastAsia"/>
                              <w:lang w:eastAsia="zh-CN"/>
                            </w:rPr>
                          </w:pPr>
                          <w:proofErr w:type="spellStart"/>
                          <w:r>
                            <w:t>打印日期</w:t>
                          </w:r>
                          <w:proofErr w:type="spellEnd"/>
                          <w:r>
                            <w:rPr>
                              <w:rFonts w:ascii="Times New Roman" w:hint="eastAsia"/>
                              <w:spacing w:val="-5"/>
                              <w:lang w:eastAsia="zh-CN"/>
                            </w:rPr>
                            <w:t>：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11.1</w:t>
                          </w:r>
                        </w:p>
                        <w:p w14:paraId="1D6AC5A5" w14:textId="6FFDC4C3" w:rsidR="00994158" w:rsidRDefault="00000000">
                          <w:pPr>
                            <w:spacing w:before="131" w:line="340" w:lineRule="exact"/>
                            <w:ind w:leftChars="9" w:left="220" w:hangingChars="100" w:hanging="200"/>
                            <w:rPr>
                              <w:rFonts w:hint="eastAsia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</w:rPr>
                            <w:t>商品名</w:t>
                          </w:r>
                          <w:proofErr w:type="spellEnd"/>
                          <w:r>
                            <w:rPr>
                              <w:rFonts w:ascii="Microsoft JhengHei" w:eastAsia="Microsoft JhengHei"/>
                              <w:b/>
                              <w:spacing w:val="-3"/>
                              <w:sz w:val="20"/>
                            </w:rPr>
                            <w:t xml:space="preserve">： </w:t>
                          </w:r>
                          <w:proofErr w:type="spellStart"/>
                          <w:r w:rsidR="001C6ED9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>PETG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线材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8366B0" id="Textbox 22" o:spid="_x0000_s1049" type="#_x0000_t202" style="position:absolute;margin-left:66.8pt;margin-top:44.35pt;width:127.35pt;height:36.3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" filled="f" stroked="f">
              <v:textbox inset="0,0,0,0">
                <w:txbxContent>
                  <w:p w14:paraId="2C002A7D" w14:textId="77777777" w:rsidR="00994158" w:rsidRDefault="00000000">
                    <w:pPr>
                      <w:pStyle w:val="a3"/>
                      <w:spacing w:line="254" w:lineRule="exact"/>
                      <w:ind w:left="20"/>
                      <w:rPr>
                        <w:rFonts w:ascii="Times New Roman" w:hint="eastAsia"/>
                        <w:lang w:eastAsia="zh-CN"/>
                      </w:rPr>
                    </w:pPr>
                    <w:proofErr w:type="spellStart"/>
                    <w:r>
                      <w:t>打印日期</w:t>
                    </w:r>
                    <w:proofErr w:type="spellEnd"/>
                    <w:r>
                      <w:rPr>
                        <w:rFonts w:ascii="Times New Roman" w:hint="eastAsia"/>
                        <w:spacing w:val="-5"/>
                        <w:lang w:eastAsia="zh-CN"/>
                      </w:rPr>
                      <w:t>：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11.1</w:t>
                    </w:r>
                  </w:p>
                  <w:p w14:paraId="1D6AC5A5" w14:textId="6FFDC4C3" w:rsidR="00994158" w:rsidRDefault="00000000">
                    <w:pPr>
                      <w:spacing w:before="131" w:line="340" w:lineRule="exact"/>
                      <w:ind w:leftChars="9" w:left="220" w:hangingChars="100" w:hanging="200"/>
                      <w:rPr>
                        <w:rFonts w:hint="eastAsia"/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商品名</w:t>
                    </w:r>
                    <w:proofErr w:type="spellEnd"/>
                    <w:r>
                      <w:rPr>
                        <w:rFonts w:ascii="Microsoft JhengHei" w:eastAsia="Microsoft JhengHei"/>
                        <w:b/>
                        <w:spacing w:val="-3"/>
                        <w:sz w:val="20"/>
                      </w:rPr>
                      <w:t xml:space="preserve">： </w:t>
                    </w:r>
                    <w:proofErr w:type="spellStart"/>
                    <w:r w:rsidR="001C6ED9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>PETG</w:t>
                    </w:r>
                    <w:r>
                      <w:rPr>
                        <w:spacing w:val="-5"/>
                        <w:sz w:val="20"/>
                      </w:rPr>
                      <w:t>线材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ECD17D6" wp14:editId="6D181DAB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23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BE99D1" w14:textId="77777777" w:rsidR="00994158" w:rsidRDefault="00000000">
                          <w:pPr>
                            <w:pStyle w:val="a3"/>
                            <w:spacing w:line="254" w:lineRule="exact"/>
                            <w:ind w:left="20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lang w:eastAsia="zh-CN"/>
                            </w:rPr>
                            <w:t>11.1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CD17D6" id="Textbox 23" o:spid="_x0000_s1050" type="#_x0000_t202" style="position:absolute;margin-left:446.1pt;margin-top:44.35pt;width:82.3pt;height:13.0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" filled="f" stroked="f">
              <v:textbox inset="0,0,0,0">
                <w:txbxContent>
                  <w:p w14:paraId="6DBE99D1" w14:textId="77777777" w:rsidR="00994158" w:rsidRDefault="00000000">
                    <w:pPr>
                      <w:pStyle w:val="a3"/>
                      <w:spacing w:line="254" w:lineRule="exact"/>
                      <w:ind w:left="20"/>
                      <w:rPr>
                        <w:rFonts w:hint="eastAsia"/>
                      </w:rPr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ascii="Times New Roman" w:hint="eastAsia"/>
                        <w:lang w:eastAsia="zh-CN"/>
                      </w:rPr>
                      <w:t>11.1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790E" w14:textId="77777777" w:rsidR="00994158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ED6F5CE" wp14:editId="67A089DE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A01317" w14:textId="77777777" w:rsidR="00994158" w:rsidRDefault="00000000">
                          <w:pPr>
                            <w:pStyle w:val="a5"/>
                            <w:rPr>
                              <w:rFonts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7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D6F5CE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52" type="#_x0000_t202" style="position:absolute;margin-left:92.8pt;margin-top:0;width:2in;height:2in;z-index:25167001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" filled="f" stroked="f" strokeweight=".5pt">
              <v:textbox style="mso-fit-shape-to-text:t" inset="0,0,0,0">
                <w:txbxContent>
                  <w:p w14:paraId="20A01317" w14:textId="77777777" w:rsidR="00994158" w:rsidRDefault="00000000">
                    <w:pPr>
                      <w:pStyle w:val="a5"/>
                      <w:rPr>
                        <w:rFonts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7 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14D60608" wp14:editId="71B22876">
              <wp:simplePos x="0" y="0"/>
              <wp:positionH relativeFrom="page">
                <wp:posOffset>697865</wp:posOffset>
              </wp:positionH>
              <wp:positionV relativeFrom="page">
                <wp:posOffset>790575</wp:posOffset>
              </wp:positionV>
              <wp:extent cx="6167755" cy="289560"/>
              <wp:effectExtent l="0" t="0" r="0" b="0"/>
              <wp:wrapNone/>
              <wp:docPr id="40" name="Graphic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775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7755" h="289560">
                            <a:moveTo>
                              <a:pt x="0" y="0"/>
                            </a:moveTo>
                            <a:lnTo>
                              <a:pt x="6163056" y="0"/>
                            </a:lnTo>
                          </a:path>
                          <a:path w="6167755" h="289560">
                            <a:moveTo>
                              <a:pt x="0" y="1524"/>
                            </a:moveTo>
                            <a:lnTo>
                              <a:pt x="6163056" y="1524"/>
                            </a:lnTo>
                          </a:path>
                          <a:path w="6167755" h="289560">
                            <a:moveTo>
                              <a:pt x="0" y="3048"/>
                            </a:moveTo>
                            <a:lnTo>
                              <a:pt x="6163056" y="3048"/>
                            </a:lnTo>
                          </a:path>
                          <a:path w="6167755" h="289560">
                            <a:moveTo>
                              <a:pt x="0" y="4572"/>
                            </a:moveTo>
                            <a:lnTo>
                              <a:pt x="6163056" y="4572"/>
                            </a:lnTo>
                          </a:path>
                          <a:path w="6167755" h="289560">
                            <a:moveTo>
                              <a:pt x="0" y="284988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0" y="286512"/>
                            </a:moveTo>
                            <a:lnTo>
                              <a:pt x="6163056" y="286512"/>
                            </a:lnTo>
                          </a:path>
                          <a:path w="6167755" h="289560">
                            <a:moveTo>
                              <a:pt x="0" y="288036"/>
                            </a:moveTo>
                            <a:lnTo>
                              <a:pt x="6163056" y="288036"/>
                            </a:lnTo>
                          </a:path>
                          <a:path w="6167755" h="289560">
                            <a:moveTo>
                              <a:pt x="0" y="289560"/>
                            </a:moveTo>
                            <a:lnTo>
                              <a:pt x="6163056" y="289560"/>
                            </a:lnTo>
                          </a:path>
                          <a:path w="6167755" h="289560">
                            <a:moveTo>
                              <a:pt x="0" y="0"/>
                            </a:moveTo>
                            <a:lnTo>
                              <a:pt x="0" y="284988"/>
                            </a:lnTo>
                          </a:path>
                          <a:path w="6167755" h="289560">
                            <a:moveTo>
                              <a:pt x="6163056" y="0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1523" y="0"/>
                            </a:moveTo>
                            <a:lnTo>
                              <a:pt x="1523" y="284988"/>
                            </a:lnTo>
                          </a:path>
                          <a:path w="6167755" h="289560">
                            <a:moveTo>
                              <a:pt x="6164580" y="0"/>
                            </a:moveTo>
                            <a:lnTo>
                              <a:pt x="6164580" y="284988"/>
                            </a:lnTo>
                          </a:path>
                          <a:path w="6167755" h="289560">
                            <a:moveTo>
                              <a:pt x="3048" y="0"/>
                            </a:moveTo>
                            <a:lnTo>
                              <a:pt x="3048" y="284988"/>
                            </a:lnTo>
                          </a:path>
                          <a:path w="6167755" h="289560">
                            <a:moveTo>
                              <a:pt x="6166104" y="0"/>
                            </a:moveTo>
                            <a:lnTo>
                              <a:pt x="6166104" y="284988"/>
                            </a:lnTo>
                          </a:path>
                          <a:path w="6167755" h="289560">
                            <a:moveTo>
                              <a:pt x="4571" y="0"/>
                            </a:moveTo>
                            <a:lnTo>
                              <a:pt x="4571" y="284988"/>
                            </a:lnTo>
                          </a:path>
                          <a:path w="6167755" h="289560">
                            <a:moveTo>
                              <a:pt x="6167628" y="0"/>
                            </a:moveTo>
                            <a:lnTo>
                              <a:pt x="6167628" y="284988"/>
                            </a:lnTo>
                          </a:path>
                        </a:pathLst>
                      </a:custGeom>
                      <a:ln w="1524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7975A9" id="Graphic 40" o:spid="_x0000_s1026" style="position:absolute;margin-left:54.95pt;margin-top:62.25pt;width:485.65pt;height:22.8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7755,289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" path="m,l6163056,em,1524r6163056,em,3048r6163056,em,4572r6163056,em,284988r6163056,em,286512r6163056,em,288036r6163056,em,289560r6163056,em,l,284988em6163056,r,284988em1523,r,284988em6164580,r,284988em3048,r,284988em6166104,r,284988em4571,r,284988em6167628,r,284988e" filled="f" strokecolor="blue" strokeweight=".12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632" behindDoc="1" locked="0" layoutInCell="1" allowOverlap="1" wp14:anchorId="5AC7229D" wp14:editId="2487C2AB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42" name="Textbox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74088E" w14:textId="77777777" w:rsidR="00994158" w:rsidRDefault="00000000">
                          <w:pPr>
                            <w:spacing w:line="323" w:lineRule="exact"/>
                            <w:ind w:right="2"/>
                            <w:jc w:val="center"/>
                            <w:rPr>
                              <w:rFonts w:hint="eastAsia"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4878FE1C" w14:textId="77777777" w:rsidR="00994158" w:rsidRDefault="00000000">
                          <w:pPr>
                            <w:spacing w:line="265" w:lineRule="exact"/>
                            <w:ind w:left="2" w:right="2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spacing w:val="-18"/>
                              <w:lang w:eastAsia="zh-CN"/>
                            </w:rPr>
                            <w:t xml:space="preserve">根据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GB/T 16483-2008</w:t>
                          </w:r>
                          <w:r>
                            <w:rPr>
                              <w:rFonts w:ascii="Times New Roman" w:hint="eastAsia"/>
                              <w:b/>
                              <w:lang w:eastAsia="zh-CN"/>
                            </w:rPr>
                            <w:t>，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 xml:space="preserve">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lang w:eastAsia="zh-CN"/>
                            </w:rPr>
                            <w:t>2013</w:t>
                          </w:r>
                        </w:p>
                        <w:p w14:paraId="64B95FCC" w14:textId="77777777" w:rsidR="00994158" w:rsidRDefault="00000000">
                          <w:pPr>
                            <w:pStyle w:val="a3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hint="eastAsia"/>
                              <w:spacing w:val="-5"/>
                              <w:lang w:eastAsia="zh-CN"/>
                            </w:rPr>
                            <w:t>：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C7229D" id="Textbox 42" o:spid="_x0000_s1053" type="#_x0000_t202" style="position:absolute;margin-left:198.8pt;margin-top:11.05pt;width:197.75pt;height:46.3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" filled="f" stroked="f">
              <v:textbox inset="0,0,0,0">
                <w:txbxContent>
                  <w:p w14:paraId="5274088E" w14:textId="77777777" w:rsidR="00994158" w:rsidRDefault="00000000">
                    <w:pPr>
                      <w:spacing w:line="323" w:lineRule="exact"/>
                      <w:ind w:right="2"/>
                      <w:jc w:val="center"/>
                      <w:rPr>
                        <w:rFonts w:hint="eastAsia"/>
                        <w:sz w:val="28"/>
                        <w:lang w:eastAsia="zh-CN"/>
                      </w:rPr>
                    </w:pPr>
                    <w:r>
                      <w:rPr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4878FE1C" w14:textId="77777777" w:rsidR="00994158" w:rsidRDefault="00000000">
                    <w:pPr>
                      <w:spacing w:line="265" w:lineRule="exact"/>
                      <w:ind w:left="2" w:right="2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spacing w:val="-18"/>
                        <w:lang w:eastAsia="zh-CN"/>
                      </w:rPr>
                      <w:t xml:space="preserve">根据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GB/T 16483-2008</w:t>
                    </w:r>
                    <w:r>
                      <w:rPr>
                        <w:rFonts w:ascii="Times New Roman" w:hint="eastAsia"/>
                        <w:b/>
                        <w:lang w:eastAsia="zh-CN"/>
                      </w:rPr>
                      <w:t>，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 xml:space="preserve">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lang w:eastAsia="zh-CN"/>
                      </w:rPr>
                      <w:t>2013</w:t>
                    </w:r>
                  </w:p>
                  <w:p w14:paraId="64B95FCC" w14:textId="77777777" w:rsidR="00994158" w:rsidRDefault="00000000">
                    <w:pPr>
                      <w:pStyle w:val="a3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hint="eastAsia"/>
                        <w:spacing w:val="-5"/>
                        <w:lang w:eastAsia="zh-CN"/>
                      </w:rPr>
                      <w:t>：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0743E79A" wp14:editId="5318AB61">
              <wp:simplePos x="0" y="0"/>
              <wp:positionH relativeFrom="page">
                <wp:posOffset>848360</wp:posOffset>
              </wp:positionH>
              <wp:positionV relativeFrom="page">
                <wp:posOffset>563245</wp:posOffset>
              </wp:positionV>
              <wp:extent cx="1476375" cy="461010"/>
              <wp:effectExtent l="0" t="0" r="0" b="0"/>
              <wp:wrapNone/>
              <wp:docPr id="43" name="Textbox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46100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BB441D" w14:textId="77777777" w:rsidR="00994158" w:rsidRDefault="00000000">
                          <w:pPr>
                            <w:pStyle w:val="a3"/>
                            <w:spacing w:line="254" w:lineRule="exact"/>
                            <w:ind w:left="20"/>
                            <w:rPr>
                              <w:rFonts w:ascii="Times New Roman" w:hint="eastAsia"/>
                              <w:lang w:eastAsia="zh-CN"/>
                            </w:rPr>
                          </w:pPr>
                          <w:proofErr w:type="spellStart"/>
                          <w:r>
                            <w:t>打印日期</w:t>
                          </w:r>
                          <w:proofErr w:type="spellEnd"/>
                          <w:r>
                            <w:rPr>
                              <w:rFonts w:ascii="Times New Roman" w:hint="eastAsia"/>
                              <w:spacing w:val="-5"/>
                              <w:lang w:eastAsia="zh-CN"/>
                            </w:rPr>
                            <w:t>：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11.1</w:t>
                          </w:r>
                        </w:p>
                        <w:p w14:paraId="3130D2F8" w14:textId="5F76481B" w:rsidR="00994158" w:rsidRDefault="00000000">
                          <w:pPr>
                            <w:spacing w:before="131" w:line="340" w:lineRule="exact"/>
                            <w:ind w:left="20"/>
                            <w:rPr>
                              <w:rFonts w:hint="eastAsia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</w:rPr>
                            <w:t>商品名</w:t>
                          </w:r>
                          <w:proofErr w:type="spellEnd"/>
                          <w:r>
                            <w:rPr>
                              <w:rFonts w:ascii="Microsoft JhengHei" w:eastAsia="Microsoft JhengHei"/>
                              <w:b/>
                              <w:spacing w:val="-3"/>
                              <w:sz w:val="20"/>
                            </w:rPr>
                            <w:t xml:space="preserve">： </w:t>
                          </w:r>
                          <w:proofErr w:type="spellStart"/>
                          <w:r w:rsidR="001C6ED9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>PETG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线材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43E79A" id="Textbox 43" o:spid="_x0000_s1054" type="#_x0000_t202" style="position:absolute;margin-left:66.8pt;margin-top:44.35pt;width:116.25pt;height:36.3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" filled="f" stroked="f">
              <v:textbox inset="0,0,0,0">
                <w:txbxContent>
                  <w:p w14:paraId="3EBB441D" w14:textId="77777777" w:rsidR="00994158" w:rsidRDefault="00000000">
                    <w:pPr>
                      <w:pStyle w:val="a3"/>
                      <w:spacing w:line="254" w:lineRule="exact"/>
                      <w:ind w:left="20"/>
                      <w:rPr>
                        <w:rFonts w:ascii="Times New Roman" w:hint="eastAsia"/>
                        <w:lang w:eastAsia="zh-CN"/>
                      </w:rPr>
                    </w:pPr>
                    <w:proofErr w:type="spellStart"/>
                    <w:r>
                      <w:t>打印日期</w:t>
                    </w:r>
                    <w:proofErr w:type="spellEnd"/>
                    <w:r>
                      <w:rPr>
                        <w:rFonts w:ascii="Times New Roman" w:hint="eastAsia"/>
                        <w:spacing w:val="-5"/>
                        <w:lang w:eastAsia="zh-CN"/>
                      </w:rPr>
                      <w:t>：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11.1</w:t>
                    </w:r>
                  </w:p>
                  <w:p w14:paraId="3130D2F8" w14:textId="5F76481B" w:rsidR="00994158" w:rsidRDefault="00000000">
                    <w:pPr>
                      <w:spacing w:before="131" w:line="340" w:lineRule="exact"/>
                      <w:ind w:left="20"/>
                      <w:rPr>
                        <w:rFonts w:hint="eastAsia"/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商品名</w:t>
                    </w:r>
                    <w:proofErr w:type="spellEnd"/>
                    <w:r>
                      <w:rPr>
                        <w:rFonts w:ascii="Microsoft JhengHei" w:eastAsia="Microsoft JhengHei"/>
                        <w:b/>
                        <w:spacing w:val="-3"/>
                        <w:sz w:val="20"/>
                      </w:rPr>
                      <w:t xml:space="preserve">： </w:t>
                    </w:r>
                    <w:proofErr w:type="spellStart"/>
                    <w:r w:rsidR="001C6ED9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>PETG</w:t>
                    </w:r>
                    <w:r>
                      <w:rPr>
                        <w:spacing w:val="-5"/>
                        <w:sz w:val="20"/>
                      </w:rPr>
                      <w:t>线材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7473770F" wp14:editId="0CAB7DF4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44" name="Textbox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B12C91" w14:textId="77777777" w:rsidR="00994158" w:rsidRDefault="00000000">
                          <w:pPr>
                            <w:pStyle w:val="a3"/>
                            <w:spacing w:line="254" w:lineRule="exact"/>
                            <w:ind w:left="20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lang w:eastAsia="zh-CN"/>
                            </w:rPr>
                            <w:t>11.1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73770F" id="Textbox 44" o:spid="_x0000_s1055" type="#_x0000_t202" style="position:absolute;margin-left:446.1pt;margin-top:44.35pt;width:82.3pt;height:13.0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" filled="f" stroked="f">
              <v:textbox inset="0,0,0,0">
                <w:txbxContent>
                  <w:p w14:paraId="3FB12C91" w14:textId="77777777" w:rsidR="00994158" w:rsidRDefault="00000000">
                    <w:pPr>
                      <w:pStyle w:val="a3"/>
                      <w:spacing w:line="254" w:lineRule="exact"/>
                      <w:ind w:left="20"/>
                      <w:rPr>
                        <w:rFonts w:hint="eastAsia"/>
                      </w:rPr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ascii="Times New Roman" w:hint="eastAsia"/>
                        <w:lang w:eastAsia="zh-CN"/>
                      </w:rPr>
                      <w:t>11.1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A9E32" w14:textId="77777777" w:rsidR="00994158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78624BAC" wp14:editId="6DFDF67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A91F9D" w14:textId="77777777" w:rsidR="00994158" w:rsidRDefault="00000000">
                          <w:pPr>
                            <w:pStyle w:val="a5"/>
                            <w:rPr>
                              <w:rFonts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7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624BAC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57" type="#_x0000_t202" style="position:absolute;margin-left:92.8pt;margin-top:0;width:2in;height:2in;z-index:2516710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" filled="f" stroked="f" strokeweight=".5pt">
              <v:textbox style="mso-fit-shape-to-text:t" inset="0,0,0,0">
                <w:txbxContent>
                  <w:p w14:paraId="5EA91F9D" w14:textId="77777777" w:rsidR="00994158" w:rsidRDefault="00000000">
                    <w:pPr>
                      <w:pStyle w:val="a5"/>
                      <w:rPr>
                        <w:rFonts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7 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42E57CDD" wp14:editId="78F3FC54">
              <wp:simplePos x="0" y="0"/>
              <wp:positionH relativeFrom="page">
                <wp:posOffset>697865</wp:posOffset>
              </wp:positionH>
              <wp:positionV relativeFrom="page">
                <wp:posOffset>790575</wp:posOffset>
              </wp:positionV>
              <wp:extent cx="6167755" cy="289560"/>
              <wp:effectExtent l="0" t="0" r="0" b="0"/>
              <wp:wrapNone/>
              <wp:docPr id="63" name="Graphic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775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7755" h="289560">
                            <a:moveTo>
                              <a:pt x="0" y="0"/>
                            </a:moveTo>
                            <a:lnTo>
                              <a:pt x="6163056" y="0"/>
                            </a:lnTo>
                          </a:path>
                          <a:path w="6167755" h="289560">
                            <a:moveTo>
                              <a:pt x="0" y="1524"/>
                            </a:moveTo>
                            <a:lnTo>
                              <a:pt x="6163056" y="1524"/>
                            </a:lnTo>
                          </a:path>
                          <a:path w="6167755" h="289560">
                            <a:moveTo>
                              <a:pt x="0" y="3048"/>
                            </a:moveTo>
                            <a:lnTo>
                              <a:pt x="6163056" y="3048"/>
                            </a:lnTo>
                          </a:path>
                          <a:path w="6167755" h="289560">
                            <a:moveTo>
                              <a:pt x="0" y="4572"/>
                            </a:moveTo>
                            <a:lnTo>
                              <a:pt x="6163056" y="4572"/>
                            </a:lnTo>
                          </a:path>
                          <a:path w="6167755" h="289560">
                            <a:moveTo>
                              <a:pt x="0" y="284988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0" y="286512"/>
                            </a:moveTo>
                            <a:lnTo>
                              <a:pt x="6163056" y="286512"/>
                            </a:lnTo>
                          </a:path>
                          <a:path w="6167755" h="289560">
                            <a:moveTo>
                              <a:pt x="0" y="288036"/>
                            </a:moveTo>
                            <a:lnTo>
                              <a:pt x="6163056" y="288036"/>
                            </a:lnTo>
                          </a:path>
                          <a:path w="6167755" h="289560">
                            <a:moveTo>
                              <a:pt x="0" y="289560"/>
                            </a:moveTo>
                            <a:lnTo>
                              <a:pt x="6163056" y="289560"/>
                            </a:lnTo>
                          </a:path>
                          <a:path w="6167755" h="289560">
                            <a:moveTo>
                              <a:pt x="0" y="0"/>
                            </a:moveTo>
                            <a:lnTo>
                              <a:pt x="0" y="284988"/>
                            </a:lnTo>
                          </a:path>
                          <a:path w="6167755" h="289560">
                            <a:moveTo>
                              <a:pt x="6163056" y="0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1523" y="0"/>
                            </a:moveTo>
                            <a:lnTo>
                              <a:pt x="1523" y="284988"/>
                            </a:lnTo>
                          </a:path>
                          <a:path w="6167755" h="289560">
                            <a:moveTo>
                              <a:pt x="6164580" y="0"/>
                            </a:moveTo>
                            <a:lnTo>
                              <a:pt x="6164580" y="284988"/>
                            </a:lnTo>
                          </a:path>
                          <a:path w="6167755" h="289560">
                            <a:moveTo>
                              <a:pt x="3048" y="0"/>
                            </a:moveTo>
                            <a:lnTo>
                              <a:pt x="3048" y="284988"/>
                            </a:lnTo>
                          </a:path>
                          <a:path w="6167755" h="289560">
                            <a:moveTo>
                              <a:pt x="6166104" y="0"/>
                            </a:moveTo>
                            <a:lnTo>
                              <a:pt x="6166104" y="284988"/>
                            </a:lnTo>
                          </a:path>
                          <a:path w="6167755" h="289560">
                            <a:moveTo>
                              <a:pt x="4571" y="0"/>
                            </a:moveTo>
                            <a:lnTo>
                              <a:pt x="4571" y="284988"/>
                            </a:lnTo>
                          </a:path>
                          <a:path w="6167755" h="289560">
                            <a:moveTo>
                              <a:pt x="6167628" y="0"/>
                            </a:moveTo>
                            <a:lnTo>
                              <a:pt x="6167628" y="284988"/>
                            </a:lnTo>
                          </a:path>
                        </a:pathLst>
                      </a:custGeom>
                      <a:ln w="1524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DCBDC2" id="Graphic 63" o:spid="_x0000_s1026" style="position:absolute;margin-left:54.95pt;margin-top:62.25pt;width:485.65pt;height:22.8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7755,289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" path="m,l6163056,em,1524r6163056,em,3048r6163056,em,4572r6163056,em,284988r6163056,em,286512r6163056,em,288036r6163056,em,289560r6163056,em,l,284988em6163056,r,284988em1523,r,284988em6164580,r,284988em3048,r,284988em6166104,r,284988em4571,r,284988em6167628,r,284988e" filled="f" strokecolor="blue" strokeweight=".12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43241EBF" wp14:editId="5BBC6585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65" name="Textbox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0292A" w14:textId="77777777" w:rsidR="00994158" w:rsidRDefault="00000000">
                          <w:pPr>
                            <w:spacing w:line="323" w:lineRule="exact"/>
                            <w:ind w:right="2"/>
                            <w:jc w:val="center"/>
                            <w:rPr>
                              <w:rFonts w:hint="eastAsia"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0287F26C" w14:textId="77777777" w:rsidR="00994158" w:rsidRDefault="00000000">
                          <w:pPr>
                            <w:spacing w:line="265" w:lineRule="exact"/>
                            <w:ind w:left="2" w:right="2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spacing w:val="-18"/>
                              <w:lang w:eastAsia="zh-CN"/>
                            </w:rPr>
                            <w:t xml:space="preserve">根据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GB/T 16483-2008</w:t>
                          </w:r>
                          <w:r>
                            <w:rPr>
                              <w:rFonts w:ascii="Times New Roman" w:hint="eastAsia"/>
                              <w:b/>
                              <w:lang w:eastAsia="zh-CN"/>
                            </w:rPr>
                            <w:t>，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 xml:space="preserve">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lang w:eastAsia="zh-CN"/>
                            </w:rPr>
                            <w:t>2013</w:t>
                          </w:r>
                        </w:p>
                        <w:p w14:paraId="346BDB9F" w14:textId="77777777" w:rsidR="00994158" w:rsidRDefault="00000000">
                          <w:pPr>
                            <w:pStyle w:val="a3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hint="eastAsia"/>
                              <w:spacing w:val="-5"/>
                              <w:lang w:eastAsia="zh-CN"/>
                            </w:rPr>
                            <w:t>：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241EBF" id="Textbox 65" o:spid="_x0000_s1058" type="#_x0000_t202" style="position:absolute;margin-left:198.8pt;margin-top:11.05pt;width:197.75pt;height:46.3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" filled="f" stroked="f">
              <v:textbox inset="0,0,0,0">
                <w:txbxContent>
                  <w:p w14:paraId="3190292A" w14:textId="77777777" w:rsidR="00994158" w:rsidRDefault="00000000">
                    <w:pPr>
                      <w:spacing w:line="323" w:lineRule="exact"/>
                      <w:ind w:right="2"/>
                      <w:jc w:val="center"/>
                      <w:rPr>
                        <w:rFonts w:hint="eastAsia"/>
                        <w:sz w:val="28"/>
                        <w:lang w:eastAsia="zh-CN"/>
                      </w:rPr>
                    </w:pPr>
                    <w:r>
                      <w:rPr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0287F26C" w14:textId="77777777" w:rsidR="00994158" w:rsidRDefault="00000000">
                    <w:pPr>
                      <w:spacing w:line="265" w:lineRule="exact"/>
                      <w:ind w:left="2" w:right="2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spacing w:val="-18"/>
                        <w:lang w:eastAsia="zh-CN"/>
                      </w:rPr>
                      <w:t xml:space="preserve">根据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GB/T 16483-2008</w:t>
                    </w:r>
                    <w:r>
                      <w:rPr>
                        <w:rFonts w:ascii="Times New Roman" w:hint="eastAsia"/>
                        <w:b/>
                        <w:lang w:eastAsia="zh-CN"/>
                      </w:rPr>
                      <w:t>，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 xml:space="preserve">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lang w:eastAsia="zh-CN"/>
                      </w:rPr>
                      <w:t>2013</w:t>
                    </w:r>
                  </w:p>
                  <w:p w14:paraId="346BDB9F" w14:textId="77777777" w:rsidR="00994158" w:rsidRDefault="00000000">
                    <w:pPr>
                      <w:pStyle w:val="a3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hint="eastAsia"/>
                        <w:spacing w:val="-5"/>
                        <w:lang w:eastAsia="zh-CN"/>
                      </w:rPr>
                      <w:t>：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658F7AE0" wp14:editId="4C69E23A">
              <wp:simplePos x="0" y="0"/>
              <wp:positionH relativeFrom="page">
                <wp:posOffset>848360</wp:posOffset>
              </wp:positionH>
              <wp:positionV relativeFrom="page">
                <wp:posOffset>563245</wp:posOffset>
              </wp:positionV>
              <wp:extent cx="1574800" cy="461010"/>
              <wp:effectExtent l="0" t="0" r="0" b="0"/>
              <wp:wrapNone/>
              <wp:docPr id="66" name="Textbox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4800" cy="46100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210D05" w14:textId="77777777" w:rsidR="00994158" w:rsidRDefault="00000000">
                          <w:pPr>
                            <w:pStyle w:val="a3"/>
                            <w:spacing w:line="254" w:lineRule="exact"/>
                            <w:ind w:left="20"/>
                            <w:rPr>
                              <w:rFonts w:ascii="Times New Roman" w:hint="eastAsia"/>
                              <w:lang w:eastAsia="zh-CN"/>
                            </w:rPr>
                          </w:pPr>
                          <w:proofErr w:type="spellStart"/>
                          <w:r>
                            <w:t>打印日期</w:t>
                          </w:r>
                          <w:proofErr w:type="spellEnd"/>
                          <w:r>
                            <w:rPr>
                              <w:rFonts w:ascii="Times New Roman" w:hint="eastAsia"/>
                              <w:spacing w:val="-5"/>
                              <w:lang w:eastAsia="zh-CN"/>
                            </w:rPr>
                            <w:t>：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11.1</w:t>
                          </w:r>
                        </w:p>
                        <w:p w14:paraId="69FD3BCD" w14:textId="774EA43D" w:rsidR="00994158" w:rsidRDefault="00000000">
                          <w:pPr>
                            <w:spacing w:before="131" w:line="340" w:lineRule="exact"/>
                            <w:ind w:left="20"/>
                            <w:rPr>
                              <w:rFonts w:hint="eastAsia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</w:rPr>
                            <w:t>商品名</w:t>
                          </w:r>
                          <w:proofErr w:type="spellEnd"/>
                          <w:proofErr w:type="gramStart"/>
                          <w:r>
                            <w:rPr>
                              <w:rFonts w:ascii="Microsoft JhengHei" w:eastAsia="Microsoft JhengHei"/>
                              <w:b/>
                              <w:spacing w:val="-3"/>
                              <w:sz w:val="20"/>
                            </w:rPr>
                            <w:t xml:space="preserve">：  </w:t>
                          </w:r>
                          <w:proofErr w:type="spellStart"/>
                          <w:r w:rsidR="001C6ED9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>PETG</w:t>
                          </w:r>
                          <w:proofErr w:type="gramEnd"/>
                          <w:r>
                            <w:rPr>
                              <w:spacing w:val="-5"/>
                              <w:sz w:val="20"/>
                            </w:rPr>
                            <w:t>线材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8F7AE0" id="Textbox 66" o:spid="_x0000_s1059" type="#_x0000_t202" style="position:absolute;margin-left:66.8pt;margin-top:44.35pt;width:124pt;height:36.3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" filled="f" stroked="f">
              <v:textbox inset="0,0,0,0">
                <w:txbxContent>
                  <w:p w14:paraId="17210D05" w14:textId="77777777" w:rsidR="00994158" w:rsidRDefault="00000000">
                    <w:pPr>
                      <w:pStyle w:val="a3"/>
                      <w:spacing w:line="254" w:lineRule="exact"/>
                      <w:ind w:left="20"/>
                      <w:rPr>
                        <w:rFonts w:ascii="Times New Roman" w:hint="eastAsia"/>
                        <w:lang w:eastAsia="zh-CN"/>
                      </w:rPr>
                    </w:pPr>
                    <w:proofErr w:type="spellStart"/>
                    <w:r>
                      <w:t>打印日期</w:t>
                    </w:r>
                    <w:proofErr w:type="spellEnd"/>
                    <w:r>
                      <w:rPr>
                        <w:rFonts w:ascii="Times New Roman" w:hint="eastAsia"/>
                        <w:spacing w:val="-5"/>
                        <w:lang w:eastAsia="zh-CN"/>
                      </w:rPr>
                      <w:t>：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11.1</w:t>
                    </w:r>
                  </w:p>
                  <w:p w14:paraId="69FD3BCD" w14:textId="774EA43D" w:rsidR="00994158" w:rsidRDefault="00000000">
                    <w:pPr>
                      <w:spacing w:before="131" w:line="340" w:lineRule="exact"/>
                      <w:ind w:left="20"/>
                      <w:rPr>
                        <w:rFonts w:hint="eastAsia"/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商品名</w:t>
                    </w:r>
                    <w:proofErr w:type="spellEnd"/>
                    <w:proofErr w:type="gramStart"/>
                    <w:r>
                      <w:rPr>
                        <w:rFonts w:ascii="Microsoft JhengHei" w:eastAsia="Microsoft JhengHei"/>
                        <w:b/>
                        <w:spacing w:val="-3"/>
                        <w:sz w:val="20"/>
                      </w:rPr>
                      <w:t xml:space="preserve">：  </w:t>
                    </w:r>
                    <w:proofErr w:type="spellStart"/>
                    <w:r w:rsidR="001C6ED9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>PETG</w:t>
                    </w:r>
                    <w:proofErr w:type="gramEnd"/>
                    <w:r>
                      <w:rPr>
                        <w:spacing w:val="-5"/>
                        <w:sz w:val="20"/>
                      </w:rPr>
                      <w:t>线材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1518B8C5" wp14:editId="70750E0B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67" name="Textbox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345221" w14:textId="77777777" w:rsidR="00994158" w:rsidRDefault="00000000">
                          <w:pPr>
                            <w:pStyle w:val="a3"/>
                            <w:spacing w:line="254" w:lineRule="exact"/>
                            <w:ind w:left="20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lang w:eastAsia="zh-CN"/>
                            </w:rPr>
                            <w:t>11.1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5"/>
                            </w:rPr>
                            <w:t>审核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18B8C5" id="Textbox 67" o:spid="_x0000_s1060" type="#_x0000_t202" style="position:absolute;margin-left:446.1pt;margin-top:44.35pt;width:82.3pt;height:13.0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" filled="f" stroked="f">
              <v:textbox inset="0,0,0,0">
                <w:txbxContent>
                  <w:p w14:paraId="25345221" w14:textId="77777777" w:rsidR="00994158" w:rsidRDefault="00000000">
                    <w:pPr>
                      <w:pStyle w:val="a3"/>
                      <w:spacing w:line="254" w:lineRule="exact"/>
                      <w:ind w:left="20"/>
                      <w:rPr>
                        <w:rFonts w:hint="eastAsia"/>
                      </w:rPr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ascii="Times New Roman" w:hint="eastAsia"/>
                        <w:lang w:eastAsia="zh-CN"/>
                      </w:rPr>
                      <w:t>11.1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 </w:t>
                    </w:r>
                    <w:proofErr w:type="spellStart"/>
                    <w:r>
                      <w:rPr>
                        <w:spacing w:val="-5"/>
                      </w:rPr>
                      <w:t>审核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3016D" w14:textId="77777777" w:rsidR="00994158" w:rsidRDefault="00000000">
    <w:pPr>
      <w:pStyle w:val="a3"/>
      <w:spacing w:line="14" w:lineRule="auto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09F16073" wp14:editId="0C0DD2B4">
              <wp:simplePos x="0" y="0"/>
              <wp:positionH relativeFrom="page">
                <wp:posOffset>848360</wp:posOffset>
              </wp:positionH>
              <wp:positionV relativeFrom="page">
                <wp:posOffset>563245</wp:posOffset>
              </wp:positionV>
              <wp:extent cx="1444625" cy="461010"/>
              <wp:effectExtent l="0" t="0" r="0" b="0"/>
              <wp:wrapNone/>
              <wp:docPr id="92" name="Textbox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46100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47AB8C" w14:textId="77777777" w:rsidR="00994158" w:rsidRDefault="00000000">
                          <w:pPr>
                            <w:pStyle w:val="a3"/>
                            <w:spacing w:line="254" w:lineRule="exact"/>
                            <w:ind w:left="20"/>
                            <w:rPr>
                              <w:rFonts w:ascii="Times New Roman" w:hint="eastAsia"/>
                              <w:lang w:eastAsia="zh-CN"/>
                            </w:rPr>
                          </w:pPr>
                          <w:proofErr w:type="spellStart"/>
                          <w:r>
                            <w:t>打印日期</w:t>
                          </w:r>
                          <w:proofErr w:type="spellEnd"/>
                          <w:r>
                            <w:rPr>
                              <w:rFonts w:ascii="Times New Roman" w:hint="eastAsia"/>
                              <w:spacing w:val="-5"/>
                              <w:lang w:eastAsia="zh-CN"/>
                            </w:rPr>
                            <w:t>：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spacing w:val="-2"/>
                              <w:lang w:eastAsia="zh-CN"/>
                            </w:rPr>
                            <w:t>11.1</w:t>
                          </w:r>
                        </w:p>
                        <w:p w14:paraId="068CC7A5" w14:textId="50932583" w:rsidR="00994158" w:rsidRDefault="00000000">
                          <w:pPr>
                            <w:spacing w:before="131" w:line="340" w:lineRule="exact"/>
                            <w:ind w:left="20"/>
                            <w:rPr>
                              <w:rFonts w:hint="eastAsia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</w:rPr>
                            <w:t>商品名</w:t>
                          </w:r>
                          <w:proofErr w:type="spellEnd"/>
                          <w:r>
                            <w:rPr>
                              <w:rFonts w:ascii="Microsoft JhengHei" w:eastAsia="Microsoft JhengHei"/>
                              <w:b/>
                              <w:spacing w:val="-3"/>
                              <w:sz w:val="20"/>
                            </w:rPr>
                            <w:t xml:space="preserve">： </w:t>
                          </w:r>
                          <w:proofErr w:type="spellStart"/>
                          <w:r w:rsidR="001C6ED9">
                            <w:rPr>
                              <w:rFonts w:ascii="Times New Roman" w:hint="eastAsia"/>
                              <w:b/>
                              <w:sz w:val="20"/>
                              <w:lang w:eastAsia="zh-CN"/>
                            </w:rPr>
                            <w:t>PETG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线材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F16073" id="_x0000_t202" coordsize="21600,21600" o:spt="202" path="m,l,21600r21600,l21600,xe">
              <v:stroke joinstyle="miter"/>
              <v:path gradientshapeok="t" o:connecttype="rect"/>
            </v:shapetype>
            <v:shape id="Textbox 92" o:spid="_x0000_s1062" type="#_x0000_t202" style="position:absolute;margin-left:66.8pt;margin-top:44.35pt;width:113.75pt;height:36.3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" filled="f" stroked="f">
              <v:textbox inset="0,0,0,0">
                <w:txbxContent>
                  <w:p w14:paraId="0647AB8C" w14:textId="77777777" w:rsidR="00994158" w:rsidRDefault="00000000">
                    <w:pPr>
                      <w:pStyle w:val="a3"/>
                      <w:spacing w:line="254" w:lineRule="exact"/>
                      <w:ind w:left="20"/>
                      <w:rPr>
                        <w:rFonts w:ascii="Times New Roman" w:hint="eastAsia"/>
                        <w:lang w:eastAsia="zh-CN"/>
                      </w:rPr>
                    </w:pPr>
                    <w:proofErr w:type="spellStart"/>
                    <w:r>
                      <w:t>打印日期</w:t>
                    </w:r>
                    <w:proofErr w:type="spellEnd"/>
                    <w:r>
                      <w:rPr>
                        <w:rFonts w:ascii="Times New Roman" w:hint="eastAsia"/>
                        <w:spacing w:val="-5"/>
                        <w:lang w:eastAsia="zh-CN"/>
                      </w:rPr>
                      <w:t>：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ascii="Times New Roman" w:hint="eastAsia"/>
                        <w:spacing w:val="-2"/>
                        <w:lang w:eastAsia="zh-CN"/>
                      </w:rPr>
                      <w:t>11.1</w:t>
                    </w:r>
                  </w:p>
                  <w:p w14:paraId="068CC7A5" w14:textId="50932583" w:rsidR="00994158" w:rsidRDefault="00000000">
                    <w:pPr>
                      <w:spacing w:before="131" w:line="340" w:lineRule="exact"/>
                      <w:ind w:left="20"/>
                      <w:rPr>
                        <w:rFonts w:hint="eastAsia"/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商品名</w:t>
                    </w:r>
                    <w:proofErr w:type="spellEnd"/>
                    <w:r>
                      <w:rPr>
                        <w:rFonts w:ascii="Microsoft JhengHei" w:eastAsia="Microsoft JhengHei"/>
                        <w:b/>
                        <w:spacing w:val="-3"/>
                        <w:sz w:val="20"/>
                      </w:rPr>
                      <w:t xml:space="preserve">： </w:t>
                    </w:r>
                    <w:proofErr w:type="spellStart"/>
                    <w:r w:rsidR="001C6ED9">
                      <w:rPr>
                        <w:rFonts w:ascii="Times New Roman" w:hint="eastAsia"/>
                        <w:b/>
                        <w:sz w:val="20"/>
                        <w:lang w:eastAsia="zh-CN"/>
                      </w:rPr>
                      <w:t>PETG</w:t>
                    </w:r>
                    <w:r>
                      <w:rPr>
                        <w:spacing w:val="-5"/>
                        <w:sz w:val="20"/>
                      </w:rPr>
                      <w:t>线材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0958FC57" wp14:editId="35D54AE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3CD3B6" w14:textId="77777777" w:rsidR="00994158" w:rsidRDefault="00000000">
                          <w:pPr>
                            <w:pStyle w:val="a5"/>
                            <w:rPr>
                              <w:rFonts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7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58FC57" id="文本框 9" o:spid="_x0000_s1063" type="#_x0000_t202" style="position:absolute;margin-left:92.8pt;margin-top:0;width:2in;height:2in;z-index:2516720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" filled="f" stroked="f" strokeweight=".5pt">
              <v:textbox style="mso-fit-shape-to-text:t" inset="0,0,0,0">
                <w:txbxContent>
                  <w:p w14:paraId="123CD3B6" w14:textId="77777777" w:rsidR="00994158" w:rsidRDefault="00000000">
                    <w:pPr>
                      <w:pStyle w:val="a5"/>
                      <w:rPr>
                        <w:rFonts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7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7 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848" behindDoc="1" locked="0" layoutInCell="1" allowOverlap="1" wp14:anchorId="52A67932" wp14:editId="57845CBD">
              <wp:simplePos x="0" y="0"/>
              <wp:positionH relativeFrom="page">
                <wp:posOffset>697865</wp:posOffset>
              </wp:positionH>
              <wp:positionV relativeFrom="page">
                <wp:posOffset>790575</wp:posOffset>
              </wp:positionV>
              <wp:extent cx="6167755" cy="289560"/>
              <wp:effectExtent l="0" t="0" r="0" b="0"/>
              <wp:wrapNone/>
              <wp:docPr id="89" name="Graphic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775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7755" h="289560">
                            <a:moveTo>
                              <a:pt x="0" y="0"/>
                            </a:moveTo>
                            <a:lnTo>
                              <a:pt x="6163056" y="0"/>
                            </a:lnTo>
                          </a:path>
                          <a:path w="6167755" h="289560">
                            <a:moveTo>
                              <a:pt x="0" y="1524"/>
                            </a:moveTo>
                            <a:lnTo>
                              <a:pt x="6163056" y="1524"/>
                            </a:lnTo>
                          </a:path>
                          <a:path w="6167755" h="289560">
                            <a:moveTo>
                              <a:pt x="0" y="3048"/>
                            </a:moveTo>
                            <a:lnTo>
                              <a:pt x="6163056" y="3048"/>
                            </a:lnTo>
                          </a:path>
                          <a:path w="6167755" h="289560">
                            <a:moveTo>
                              <a:pt x="0" y="4572"/>
                            </a:moveTo>
                            <a:lnTo>
                              <a:pt x="6163056" y="4572"/>
                            </a:lnTo>
                          </a:path>
                          <a:path w="6167755" h="289560">
                            <a:moveTo>
                              <a:pt x="0" y="284988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0" y="286512"/>
                            </a:moveTo>
                            <a:lnTo>
                              <a:pt x="6163056" y="286512"/>
                            </a:lnTo>
                          </a:path>
                          <a:path w="6167755" h="289560">
                            <a:moveTo>
                              <a:pt x="0" y="288036"/>
                            </a:moveTo>
                            <a:lnTo>
                              <a:pt x="6163056" y="288036"/>
                            </a:lnTo>
                          </a:path>
                          <a:path w="6167755" h="289560">
                            <a:moveTo>
                              <a:pt x="0" y="289560"/>
                            </a:moveTo>
                            <a:lnTo>
                              <a:pt x="6163056" y="289560"/>
                            </a:lnTo>
                          </a:path>
                          <a:path w="6167755" h="289560">
                            <a:moveTo>
                              <a:pt x="0" y="0"/>
                            </a:moveTo>
                            <a:lnTo>
                              <a:pt x="0" y="284988"/>
                            </a:lnTo>
                          </a:path>
                          <a:path w="6167755" h="289560">
                            <a:moveTo>
                              <a:pt x="6163056" y="0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1523" y="0"/>
                            </a:moveTo>
                            <a:lnTo>
                              <a:pt x="1523" y="284988"/>
                            </a:lnTo>
                          </a:path>
                          <a:path w="6167755" h="289560">
                            <a:moveTo>
                              <a:pt x="6164580" y="0"/>
                            </a:moveTo>
                            <a:lnTo>
                              <a:pt x="6164580" y="284988"/>
                            </a:lnTo>
                          </a:path>
                          <a:path w="6167755" h="289560">
                            <a:moveTo>
                              <a:pt x="3048" y="0"/>
                            </a:moveTo>
                            <a:lnTo>
                              <a:pt x="3048" y="284988"/>
                            </a:lnTo>
                          </a:path>
                          <a:path w="6167755" h="289560">
                            <a:moveTo>
                              <a:pt x="6166104" y="0"/>
                            </a:moveTo>
                            <a:lnTo>
                              <a:pt x="6166104" y="284988"/>
                            </a:lnTo>
                          </a:path>
                          <a:path w="6167755" h="289560">
                            <a:moveTo>
                              <a:pt x="4571" y="0"/>
                            </a:moveTo>
                            <a:lnTo>
                              <a:pt x="4571" y="284988"/>
                            </a:lnTo>
                          </a:path>
                          <a:path w="6167755" h="289560">
                            <a:moveTo>
                              <a:pt x="6167628" y="0"/>
                            </a:moveTo>
                            <a:lnTo>
                              <a:pt x="6167628" y="284988"/>
                            </a:lnTo>
                          </a:path>
                        </a:pathLst>
                      </a:custGeom>
                      <a:ln w="1524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33F38E" id="Graphic 89" o:spid="_x0000_s1026" style="position:absolute;margin-left:54.95pt;margin-top:62.25pt;width:485.65pt;height:22.8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67755,289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" path="m,l6163056,em,1524r6163056,em,3048r6163056,em,4572r6163056,em,284988r6163056,em,286512r6163056,em,288036r6163056,em,289560r6163056,em,l,284988em6163056,r,284988em1523,r,284988em6164580,r,284988em3048,r,284988em6166104,r,284988em4571,r,284988em6167628,r,284988e" filled="f" strokecolor="blue" strokeweight=".12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0BE695E1" wp14:editId="28109CB3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91" name="Textbox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E59BDE" w14:textId="77777777" w:rsidR="00994158" w:rsidRDefault="00000000">
                          <w:pPr>
                            <w:spacing w:line="323" w:lineRule="exact"/>
                            <w:ind w:right="2"/>
                            <w:jc w:val="center"/>
                            <w:rPr>
                              <w:rFonts w:hint="eastAsia"/>
                              <w:sz w:val="28"/>
                              <w:lang w:eastAsia="zh-CN"/>
                            </w:rPr>
                          </w:pPr>
                          <w:r>
                            <w:rPr>
                              <w:spacing w:val="-1"/>
                              <w:sz w:val="28"/>
                              <w:lang w:eastAsia="zh-CN"/>
                            </w:rPr>
                            <w:t>化学品安全技术说明书</w:t>
                          </w:r>
                        </w:p>
                        <w:p w14:paraId="3C9958BC" w14:textId="77777777" w:rsidR="00994158" w:rsidRDefault="00000000">
                          <w:pPr>
                            <w:spacing w:line="265" w:lineRule="exact"/>
                            <w:ind w:left="2" w:right="2"/>
                            <w:jc w:val="center"/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</w:pPr>
                          <w:r>
                            <w:rPr>
                              <w:spacing w:val="-18"/>
                              <w:lang w:eastAsia="zh-CN"/>
                            </w:rPr>
                            <w:t xml:space="preserve">根据 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>GB/T 16483-2008</w:t>
                          </w:r>
                          <w:r>
                            <w:rPr>
                              <w:rFonts w:ascii="Times New Roman" w:hint="eastAsia"/>
                              <w:b/>
                              <w:lang w:eastAsia="zh-CN"/>
                            </w:rPr>
                            <w:t>，</w:t>
                          </w:r>
                          <w:r>
                            <w:rPr>
                              <w:rFonts w:ascii="Times New Roman" w:eastAsia="Times New Roman"/>
                              <w:b/>
                              <w:lang w:eastAsia="zh-CN"/>
                            </w:rPr>
                            <w:t xml:space="preserve">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lang w:eastAsia="zh-CN"/>
                            </w:rPr>
                            <w:t>2013</w:t>
                          </w:r>
                        </w:p>
                        <w:p w14:paraId="61EDE9E7" w14:textId="77777777" w:rsidR="00994158" w:rsidRDefault="00000000">
                          <w:pPr>
                            <w:pStyle w:val="a3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proofErr w:type="spellStart"/>
                          <w:r>
                            <w:t>版本序号</w:t>
                          </w:r>
                          <w:proofErr w:type="spellEnd"/>
                          <w:r>
                            <w:rPr>
                              <w:rFonts w:ascii="Times New Roman" w:hint="eastAsia"/>
                              <w:spacing w:val="-5"/>
                              <w:lang w:eastAsia="zh-CN"/>
                            </w:rPr>
                            <w:t>：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E695E1" id="Textbox 91" o:spid="_x0000_s1064" type="#_x0000_t202" style="position:absolute;margin-left:198.8pt;margin-top:11.05pt;width:197.75pt;height:46.3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" filled="f" stroked="f">
              <v:textbox inset="0,0,0,0">
                <w:txbxContent>
                  <w:p w14:paraId="0DE59BDE" w14:textId="77777777" w:rsidR="00994158" w:rsidRDefault="00000000">
                    <w:pPr>
                      <w:spacing w:line="323" w:lineRule="exact"/>
                      <w:ind w:right="2"/>
                      <w:jc w:val="center"/>
                      <w:rPr>
                        <w:rFonts w:hint="eastAsia"/>
                        <w:sz w:val="28"/>
                        <w:lang w:eastAsia="zh-CN"/>
                      </w:rPr>
                    </w:pPr>
                    <w:r>
                      <w:rPr>
                        <w:spacing w:val="-1"/>
                        <w:sz w:val="28"/>
                        <w:lang w:eastAsia="zh-CN"/>
                      </w:rPr>
                      <w:t>化学品安全技术说明书</w:t>
                    </w:r>
                  </w:p>
                  <w:p w14:paraId="3C9958BC" w14:textId="77777777" w:rsidR="00994158" w:rsidRDefault="00000000">
                    <w:pPr>
                      <w:spacing w:line="265" w:lineRule="exact"/>
                      <w:ind w:left="2" w:right="2"/>
                      <w:jc w:val="center"/>
                      <w:rPr>
                        <w:rFonts w:ascii="Times New Roman" w:eastAsia="Times New Roman"/>
                        <w:b/>
                        <w:lang w:eastAsia="zh-CN"/>
                      </w:rPr>
                    </w:pPr>
                    <w:r>
                      <w:rPr>
                        <w:spacing w:val="-18"/>
                        <w:lang w:eastAsia="zh-CN"/>
                      </w:rPr>
                      <w:t xml:space="preserve">根据 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>GB/T 16483-2008</w:t>
                    </w:r>
                    <w:r>
                      <w:rPr>
                        <w:rFonts w:ascii="Times New Roman" w:hint="eastAsia"/>
                        <w:b/>
                        <w:lang w:eastAsia="zh-CN"/>
                      </w:rPr>
                      <w:t>，</w:t>
                    </w:r>
                    <w:r>
                      <w:rPr>
                        <w:rFonts w:ascii="Times New Roman" w:eastAsia="Times New Roman"/>
                        <w:b/>
                        <w:lang w:eastAsia="zh-CN"/>
                      </w:rPr>
                      <w:t xml:space="preserve">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lang w:eastAsia="zh-CN"/>
                      </w:rPr>
                      <w:t>2013</w:t>
                    </w:r>
                  </w:p>
                  <w:p w14:paraId="61EDE9E7" w14:textId="77777777" w:rsidR="00994158" w:rsidRDefault="00000000">
                    <w:pPr>
                      <w:pStyle w:val="a3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proofErr w:type="spellStart"/>
                    <w:r>
                      <w:t>版本序号</w:t>
                    </w:r>
                    <w:proofErr w:type="spellEnd"/>
                    <w:r>
                      <w:rPr>
                        <w:rFonts w:ascii="Times New Roman" w:hint="eastAsia"/>
                        <w:spacing w:val="-5"/>
                        <w:lang w:eastAsia="zh-CN"/>
                      </w:rPr>
                      <w:t>：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5920" behindDoc="1" locked="0" layoutInCell="1" allowOverlap="1" wp14:anchorId="20584F34" wp14:editId="76E33F00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93" name="Textbox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2A3EDF" w14:textId="77777777" w:rsidR="00994158" w:rsidRDefault="00000000">
                          <w:pPr>
                            <w:pStyle w:val="a3"/>
                            <w:spacing w:line="254" w:lineRule="exact"/>
                            <w:ind w:left="20"/>
                            <w:rPr>
                              <w:rFonts w:hint="eastAsia"/>
                            </w:rPr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ascii="Times New Roman" w:hint="eastAsia"/>
                              <w:lang w:eastAsia="zh-CN"/>
                            </w:rPr>
                            <w:t>11.1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5"/>
                            </w:rPr>
                            <w:t>审核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584F34" id="Textbox 93" o:spid="_x0000_s1065" type="#_x0000_t202" style="position:absolute;margin-left:446.1pt;margin-top:44.35pt;width:82.3pt;height:13.05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" filled="f" stroked="f">
              <v:textbox inset="0,0,0,0">
                <w:txbxContent>
                  <w:p w14:paraId="6B2A3EDF" w14:textId="77777777" w:rsidR="00994158" w:rsidRDefault="00000000">
                    <w:pPr>
                      <w:pStyle w:val="a3"/>
                      <w:spacing w:line="254" w:lineRule="exact"/>
                      <w:ind w:left="20"/>
                      <w:rPr>
                        <w:rFonts w:hint="eastAsia"/>
                      </w:rPr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ascii="Times New Roman" w:hint="eastAsia"/>
                        <w:lang w:eastAsia="zh-CN"/>
                      </w:rPr>
                      <w:t>11.1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 </w:t>
                    </w:r>
                    <w:proofErr w:type="spellStart"/>
                    <w:r>
                      <w:rPr>
                        <w:spacing w:val="-5"/>
                      </w:rPr>
                      <w:t>审核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39341B"/>
    <w:multiLevelType w:val="multilevel"/>
    <w:tmpl w:val="9239341B"/>
    <w:lvl w:ilvl="0">
      <w:numFmt w:val="bullet"/>
      <w:lvlText w:val="·"/>
      <w:lvlJc w:val="left"/>
      <w:pPr>
        <w:ind w:left="589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491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03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14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6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38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49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1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72" w:hanging="101"/>
      </w:pPr>
      <w:rPr>
        <w:rFonts w:hint="default"/>
        <w:lang w:val="en-US" w:eastAsia="en-US" w:bidi="ar-SA"/>
      </w:rPr>
    </w:lvl>
  </w:abstractNum>
  <w:abstractNum w:abstractNumId="1" w15:restartNumberingAfterBreak="0">
    <w:nsid w:val="9C8AC8EF"/>
    <w:multiLevelType w:val="multilevel"/>
    <w:tmpl w:val="9C8AC8EF"/>
    <w:lvl w:ilvl="0">
      <w:numFmt w:val="bullet"/>
      <w:lvlText w:val="·"/>
      <w:lvlJc w:val="left"/>
      <w:pPr>
        <w:ind w:left="598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2" w15:restartNumberingAfterBreak="0">
    <w:nsid w:val="B0F1ACD9"/>
    <w:multiLevelType w:val="multilevel"/>
    <w:tmpl w:val="B0F1ACD9"/>
    <w:lvl w:ilvl="0">
      <w:numFmt w:val="bullet"/>
      <w:lvlText w:val="·"/>
      <w:lvlJc w:val="left"/>
      <w:pPr>
        <w:ind w:left="337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abstractNum w:abstractNumId="3" w15:restartNumberingAfterBreak="0">
    <w:nsid w:val="B5E306ED"/>
    <w:multiLevelType w:val="multilevel"/>
    <w:tmpl w:val="B5E306ED"/>
    <w:lvl w:ilvl="0">
      <w:numFmt w:val="bullet"/>
      <w:lvlText w:val="·"/>
      <w:lvlJc w:val="left"/>
      <w:pPr>
        <w:ind w:left="598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4" w15:restartNumberingAfterBreak="0">
    <w:nsid w:val="BE923771"/>
    <w:multiLevelType w:val="multilevel"/>
    <w:tmpl w:val="BE923771"/>
    <w:lvl w:ilvl="0">
      <w:numFmt w:val="bullet"/>
      <w:lvlText w:val="·"/>
      <w:lvlJc w:val="left"/>
      <w:pPr>
        <w:ind w:left="598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5" w15:restartNumberingAfterBreak="0">
    <w:nsid w:val="BF205925"/>
    <w:multiLevelType w:val="multilevel"/>
    <w:tmpl w:val="BF205925"/>
    <w:lvl w:ilvl="0">
      <w:numFmt w:val="bullet"/>
      <w:lvlText w:val="·"/>
      <w:lvlJc w:val="left"/>
      <w:pPr>
        <w:ind w:left="598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6" w15:restartNumberingAfterBreak="0">
    <w:nsid w:val="CF092B84"/>
    <w:multiLevelType w:val="multilevel"/>
    <w:tmpl w:val="CF092B84"/>
    <w:lvl w:ilvl="0">
      <w:numFmt w:val="bullet"/>
      <w:lvlText w:val="·"/>
      <w:lvlJc w:val="left"/>
      <w:pPr>
        <w:ind w:left="598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7" w15:restartNumberingAfterBreak="0">
    <w:nsid w:val="D7F9FE59"/>
    <w:multiLevelType w:val="multilevel"/>
    <w:tmpl w:val="D7F9FE59"/>
    <w:lvl w:ilvl="0">
      <w:numFmt w:val="bullet"/>
      <w:lvlText w:val="·"/>
      <w:lvlJc w:val="left"/>
      <w:pPr>
        <w:ind w:left="598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8" w15:restartNumberingAfterBreak="0">
    <w:nsid w:val="DCBA6B53"/>
    <w:multiLevelType w:val="multilevel"/>
    <w:tmpl w:val="DCBA6B53"/>
    <w:lvl w:ilvl="0">
      <w:numFmt w:val="bullet"/>
      <w:lvlText w:val="·"/>
      <w:lvlJc w:val="left"/>
      <w:pPr>
        <w:ind w:left="337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523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706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889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73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256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439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623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806" w:hanging="101"/>
      </w:pPr>
      <w:rPr>
        <w:rFonts w:hint="default"/>
        <w:lang w:val="en-US" w:eastAsia="en-US" w:bidi="ar-SA"/>
      </w:rPr>
    </w:lvl>
  </w:abstractNum>
  <w:abstractNum w:abstractNumId="9" w15:restartNumberingAfterBreak="0">
    <w:nsid w:val="F4B5D9F5"/>
    <w:multiLevelType w:val="multilevel"/>
    <w:tmpl w:val="F4B5D9F5"/>
    <w:lvl w:ilvl="0">
      <w:numFmt w:val="bullet"/>
      <w:lvlText w:val="·"/>
      <w:lvlJc w:val="left"/>
      <w:pPr>
        <w:ind w:left="337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523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706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889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73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256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439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623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806" w:hanging="101"/>
      </w:pPr>
      <w:rPr>
        <w:rFonts w:hint="default"/>
        <w:lang w:val="en-US" w:eastAsia="en-US" w:bidi="ar-SA"/>
      </w:rPr>
    </w:lvl>
  </w:abstractNum>
  <w:abstractNum w:abstractNumId="10" w15:restartNumberingAfterBreak="0">
    <w:nsid w:val="0053208E"/>
    <w:multiLevelType w:val="multilevel"/>
    <w:tmpl w:val="0053208E"/>
    <w:lvl w:ilvl="0">
      <w:numFmt w:val="bullet"/>
      <w:lvlText w:val="·"/>
      <w:lvlJc w:val="left"/>
      <w:pPr>
        <w:ind w:left="598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11" w15:restartNumberingAfterBreak="0">
    <w:nsid w:val="03D62ECE"/>
    <w:multiLevelType w:val="multilevel"/>
    <w:tmpl w:val="03D62ECE"/>
    <w:lvl w:ilvl="0">
      <w:numFmt w:val="bullet"/>
      <w:lvlText w:val="·"/>
      <w:lvlJc w:val="left"/>
      <w:pPr>
        <w:ind w:left="598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12" w15:restartNumberingAfterBreak="0">
    <w:nsid w:val="0E640482"/>
    <w:multiLevelType w:val="multilevel"/>
    <w:tmpl w:val="0E640482"/>
    <w:lvl w:ilvl="0">
      <w:numFmt w:val="bullet"/>
      <w:lvlText w:val="·"/>
      <w:lvlJc w:val="left"/>
      <w:pPr>
        <w:ind w:left="337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abstractNum w:abstractNumId="13" w15:restartNumberingAfterBreak="0">
    <w:nsid w:val="2470EC97"/>
    <w:multiLevelType w:val="multilevel"/>
    <w:tmpl w:val="2470EC97"/>
    <w:lvl w:ilvl="0">
      <w:numFmt w:val="bullet"/>
      <w:lvlText w:val="·"/>
      <w:lvlJc w:val="left"/>
      <w:pPr>
        <w:ind w:left="236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433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626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819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13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206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399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593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786" w:hanging="101"/>
      </w:pPr>
      <w:rPr>
        <w:rFonts w:hint="default"/>
        <w:lang w:val="en-US" w:eastAsia="en-US" w:bidi="ar-SA"/>
      </w:rPr>
    </w:lvl>
  </w:abstractNum>
  <w:abstractNum w:abstractNumId="14" w15:restartNumberingAfterBreak="0">
    <w:nsid w:val="46A08BB8"/>
    <w:multiLevelType w:val="multilevel"/>
    <w:tmpl w:val="46A08BB8"/>
    <w:lvl w:ilvl="0">
      <w:numFmt w:val="bullet"/>
      <w:lvlText w:val="·"/>
      <w:lvlJc w:val="left"/>
      <w:pPr>
        <w:ind w:left="337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abstractNum w:abstractNumId="15" w15:restartNumberingAfterBreak="0">
    <w:nsid w:val="5A241D34"/>
    <w:multiLevelType w:val="multilevel"/>
    <w:tmpl w:val="5A241D34"/>
    <w:lvl w:ilvl="0">
      <w:numFmt w:val="bullet"/>
      <w:lvlText w:val="·"/>
      <w:lvlJc w:val="left"/>
      <w:pPr>
        <w:ind w:left="598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16" w15:restartNumberingAfterBreak="0">
    <w:nsid w:val="60382F6E"/>
    <w:multiLevelType w:val="multilevel"/>
    <w:tmpl w:val="60382F6E"/>
    <w:lvl w:ilvl="0">
      <w:numFmt w:val="bullet"/>
      <w:lvlText w:val="·"/>
      <w:lvlJc w:val="left"/>
      <w:pPr>
        <w:ind w:left="337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abstractNum w:abstractNumId="17" w15:restartNumberingAfterBreak="0">
    <w:nsid w:val="7C246926"/>
    <w:multiLevelType w:val="multilevel"/>
    <w:tmpl w:val="7C246926"/>
    <w:lvl w:ilvl="0">
      <w:numFmt w:val="bullet"/>
      <w:lvlText w:val="·"/>
      <w:lvlJc w:val="left"/>
      <w:pPr>
        <w:ind w:left="337" w:hanging="1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num w:numId="1" w16cid:durableId="747192137">
    <w:abstractNumId w:val="10"/>
  </w:num>
  <w:num w:numId="2" w16cid:durableId="1388338700">
    <w:abstractNumId w:val="6"/>
  </w:num>
  <w:num w:numId="3" w16cid:durableId="1963150500">
    <w:abstractNumId w:val="5"/>
  </w:num>
  <w:num w:numId="4" w16cid:durableId="545993749">
    <w:abstractNumId w:val="3"/>
  </w:num>
  <w:num w:numId="5" w16cid:durableId="1010719294">
    <w:abstractNumId w:val="11"/>
  </w:num>
  <w:num w:numId="6" w16cid:durableId="92407199">
    <w:abstractNumId w:val="0"/>
  </w:num>
  <w:num w:numId="7" w16cid:durableId="740107041">
    <w:abstractNumId w:val="9"/>
  </w:num>
  <w:num w:numId="8" w16cid:durableId="2102527826">
    <w:abstractNumId w:val="13"/>
  </w:num>
  <w:num w:numId="9" w16cid:durableId="79834336">
    <w:abstractNumId w:val="8"/>
  </w:num>
  <w:num w:numId="10" w16cid:durableId="1873105469">
    <w:abstractNumId w:val="15"/>
  </w:num>
  <w:num w:numId="11" w16cid:durableId="1764107628">
    <w:abstractNumId w:val="7"/>
  </w:num>
  <w:num w:numId="12" w16cid:durableId="1754356921">
    <w:abstractNumId w:val="1"/>
  </w:num>
  <w:num w:numId="13" w16cid:durableId="1733311961">
    <w:abstractNumId w:val="16"/>
  </w:num>
  <w:num w:numId="14" w16cid:durableId="788737978">
    <w:abstractNumId w:val="12"/>
  </w:num>
  <w:num w:numId="15" w16cid:durableId="1866166293">
    <w:abstractNumId w:val="14"/>
  </w:num>
  <w:num w:numId="16" w16cid:durableId="94402404">
    <w:abstractNumId w:val="2"/>
  </w:num>
  <w:num w:numId="17" w16cid:durableId="264852422">
    <w:abstractNumId w:val="17"/>
  </w:num>
  <w:num w:numId="18" w16cid:durableId="72968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4158"/>
    <w:rsid w:val="000637CF"/>
    <w:rsid w:val="00101F83"/>
    <w:rsid w:val="001C6ED9"/>
    <w:rsid w:val="00351CAE"/>
    <w:rsid w:val="006C45EC"/>
    <w:rsid w:val="007D162D"/>
    <w:rsid w:val="00952884"/>
    <w:rsid w:val="00994158"/>
    <w:rsid w:val="009D1FA9"/>
    <w:rsid w:val="00A270EC"/>
    <w:rsid w:val="00AB797B"/>
    <w:rsid w:val="00CF6F4B"/>
    <w:rsid w:val="00D3229D"/>
    <w:rsid w:val="00D90A14"/>
    <w:rsid w:val="01103570"/>
    <w:rsid w:val="015F1440"/>
    <w:rsid w:val="020029CF"/>
    <w:rsid w:val="020C763D"/>
    <w:rsid w:val="02293ED1"/>
    <w:rsid w:val="02ED6900"/>
    <w:rsid w:val="032A13F2"/>
    <w:rsid w:val="03603402"/>
    <w:rsid w:val="03643EBA"/>
    <w:rsid w:val="03792660"/>
    <w:rsid w:val="047B7EC2"/>
    <w:rsid w:val="04905E16"/>
    <w:rsid w:val="051C5F5F"/>
    <w:rsid w:val="05794213"/>
    <w:rsid w:val="05BA70BD"/>
    <w:rsid w:val="060D6B3D"/>
    <w:rsid w:val="062C7CFB"/>
    <w:rsid w:val="06401E48"/>
    <w:rsid w:val="06DF057D"/>
    <w:rsid w:val="06FF4D1F"/>
    <w:rsid w:val="075650BB"/>
    <w:rsid w:val="078B77BF"/>
    <w:rsid w:val="086E0E80"/>
    <w:rsid w:val="08CA61CD"/>
    <w:rsid w:val="08E814CE"/>
    <w:rsid w:val="099B112F"/>
    <w:rsid w:val="09B2754F"/>
    <w:rsid w:val="09E166BF"/>
    <w:rsid w:val="09FE0DEB"/>
    <w:rsid w:val="09FE1076"/>
    <w:rsid w:val="0A3E6891"/>
    <w:rsid w:val="0A4032D0"/>
    <w:rsid w:val="0B5D2219"/>
    <w:rsid w:val="0C534F04"/>
    <w:rsid w:val="0D0A22A3"/>
    <w:rsid w:val="0D0A3E40"/>
    <w:rsid w:val="0DBA085C"/>
    <w:rsid w:val="0E3D4B84"/>
    <w:rsid w:val="0E6018A8"/>
    <w:rsid w:val="0EDB4CC2"/>
    <w:rsid w:val="0F6617C4"/>
    <w:rsid w:val="0F8F020C"/>
    <w:rsid w:val="0FBD38CA"/>
    <w:rsid w:val="102D62A3"/>
    <w:rsid w:val="10380162"/>
    <w:rsid w:val="104B2F9B"/>
    <w:rsid w:val="10BF27C5"/>
    <w:rsid w:val="10D33D5B"/>
    <w:rsid w:val="118615F1"/>
    <w:rsid w:val="1209378B"/>
    <w:rsid w:val="14D51303"/>
    <w:rsid w:val="157A7E95"/>
    <w:rsid w:val="160301B7"/>
    <w:rsid w:val="16594B3D"/>
    <w:rsid w:val="167A0B93"/>
    <w:rsid w:val="16E346C6"/>
    <w:rsid w:val="170F49A8"/>
    <w:rsid w:val="17642E19"/>
    <w:rsid w:val="178A1A28"/>
    <w:rsid w:val="17B94CA9"/>
    <w:rsid w:val="17D609E2"/>
    <w:rsid w:val="19D970DC"/>
    <w:rsid w:val="1A2B6B29"/>
    <w:rsid w:val="1A5F467E"/>
    <w:rsid w:val="1A6653CC"/>
    <w:rsid w:val="1B0D6C3E"/>
    <w:rsid w:val="1B8D5678"/>
    <w:rsid w:val="1C1A448C"/>
    <w:rsid w:val="1CAB22AD"/>
    <w:rsid w:val="1D9072F7"/>
    <w:rsid w:val="1F2F5F63"/>
    <w:rsid w:val="1F3271D7"/>
    <w:rsid w:val="1F3C7889"/>
    <w:rsid w:val="209C6BD8"/>
    <w:rsid w:val="20A11EC2"/>
    <w:rsid w:val="20CF0FD7"/>
    <w:rsid w:val="210C6660"/>
    <w:rsid w:val="213527B3"/>
    <w:rsid w:val="215D2518"/>
    <w:rsid w:val="221149F4"/>
    <w:rsid w:val="222C7AFA"/>
    <w:rsid w:val="226716D8"/>
    <w:rsid w:val="22A41417"/>
    <w:rsid w:val="22ED24A5"/>
    <w:rsid w:val="22F6363C"/>
    <w:rsid w:val="236B421E"/>
    <w:rsid w:val="239C078C"/>
    <w:rsid w:val="23DE7EE3"/>
    <w:rsid w:val="24023EA9"/>
    <w:rsid w:val="26B64B31"/>
    <w:rsid w:val="26C608AE"/>
    <w:rsid w:val="26E30CEC"/>
    <w:rsid w:val="2877252E"/>
    <w:rsid w:val="29E31743"/>
    <w:rsid w:val="29F57B9B"/>
    <w:rsid w:val="2A0E5F15"/>
    <w:rsid w:val="2A2A6612"/>
    <w:rsid w:val="2B00349E"/>
    <w:rsid w:val="2CAA1388"/>
    <w:rsid w:val="2CEB28D4"/>
    <w:rsid w:val="2CEC00A4"/>
    <w:rsid w:val="2CF531A0"/>
    <w:rsid w:val="2D393AF6"/>
    <w:rsid w:val="2EAC09D7"/>
    <w:rsid w:val="2EED6FAB"/>
    <w:rsid w:val="2EFC21B3"/>
    <w:rsid w:val="2F2F3D35"/>
    <w:rsid w:val="2F7D4605"/>
    <w:rsid w:val="30016814"/>
    <w:rsid w:val="30315DCE"/>
    <w:rsid w:val="305973B9"/>
    <w:rsid w:val="30991B37"/>
    <w:rsid w:val="31740966"/>
    <w:rsid w:val="319C1094"/>
    <w:rsid w:val="3242062D"/>
    <w:rsid w:val="34397481"/>
    <w:rsid w:val="34ED4F76"/>
    <w:rsid w:val="359A0F01"/>
    <w:rsid w:val="36881708"/>
    <w:rsid w:val="36E931D7"/>
    <w:rsid w:val="373B442F"/>
    <w:rsid w:val="3787365C"/>
    <w:rsid w:val="382A3E34"/>
    <w:rsid w:val="38553B65"/>
    <w:rsid w:val="38D3111A"/>
    <w:rsid w:val="39426048"/>
    <w:rsid w:val="397F22B3"/>
    <w:rsid w:val="39B94895"/>
    <w:rsid w:val="39BD056A"/>
    <w:rsid w:val="3A4366BE"/>
    <w:rsid w:val="3AAD1D67"/>
    <w:rsid w:val="3AE76845"/>
    <w:rsid w:val="3BB55B4B"/>
    <w:rsid w:val="3BCB23AA"/>
    <w:rsid w:val="3BF91DB4"/>
    <w:rsid w:val="3C7B7B01"/>
    <w:rsid w:val="3CCF6947"/>
    <w:rsid w:val="3D6604E9"/>
    <w:rsid w:val="3E5B6904"/>
    <w:rsid w:val="3EC92EB6"/>
    <w:rsid w:val="40130F6A"/>
    <w:rsid w:val="40424975"/>
    <w:rsid w:val="40B63C34"/>
    <w:rsid w:val="40E47ED5"/>
    <w:rsid w:val="41F57FFE"/>
    <w:rsid w:val="432600C7"/>
    <w:rsid w:val="439957FD"/>
    <w:rsid w:val="43DB4E4A"/>
    <w:rsid w:val="43F62DE7"/>
    <w:rsid w:val="447551B6"/>
    <w:rsid w:val="44A659A5"/>
    <w:rsid w:val="452C24F2"/>
    <w:rsid w:val="46521E20"/>
    <w:rsid w:val="46660AD7"/>
    <w:rsid w:val="46EF4205"/>
    <w:rsid w:val="47282C87"/>
    <w:rsid w:val="477C50A7"/>
    <w:rsid w:val="487B7CB2"/>
    <w:rsid w:val="48D52E90"/>
    <w:rsid w:val="48F831C1"/>
    <w:rsid w:val="492C799A"/>
    <w:rsid w:val="4A2939FD"/>
    <w:rsid w:val="4AF52234"/>
    <w:rsid w:val="4B783A44"/>
    <w:rsid w:val="4BAB7242"/>
    <w:rsid w:val="4BAE0BBB"/>
    <w:rsid w:val="4BB0083D"/>
    <w:rsid w:val="4CB5796F"/>
    <w:rsid w:val="4D1645FA"/>
    <w:rsid w:val="4D3F41F5"/>
    <w:rsid w:val="4E4F566D"/>
    <w:rsid w:val="4E6A226A"/>
    <w:rsid w:val="4F1662BA"/>
    <w:rsid w:val="4F3578B2"/>
    <w:rsid w:val="4FB91023"/>
    <w:rsid w:val="5026215F"/>
    <w:rsid w:val="504003AA"/>
    <w:rsid w:val="5047692E"/>
    <w:rsid w:val="511D1662"/>
    <w:rsid w:val="514B102E"/>
    <w:rsid w:val="515424A8"/>
    <w:rsid w:val="523B57C6"/>
    <w:rsid w:val="52CE5DED"/>
    <w:rsid w:val="54357012"/>
    <w:rsid w:val="54535C54"/>
    <w:rsid w:val="54CC5FB6"/>
    <w:rsid w:val="55AD7EB0"/>
    <w:rsid w:val="55F86B53"/>
    <w:rsid w:val="56017FF4"/>
    <w:rsid w:val="56236B17"/>
    <w:rsid w:val="568963C7"/>
    <w:rsid w:val="5693347C"/>
    <w:rsid w:val="5711252D"/>
    <w:rsid w:val="590F46C5"/>
    <w:rsid w:val="5AED1C2D"/>
    <w:rsid w:val="5B4326AC"/>
    <w:rsid w:val="5BDA41F1"/>
    <w:rsid w:val="5CB12BE9"/>
    <w:rsid w:val="5D0259D5"/>
    <w:rsid w:val="5D662A11"/>
    <w:rsid w:val="5E001A65"/>
    <w:rsid w:val="5FAE0F82"/>
    <w:rsid w:val="60817505"/>
    <w:rsid w:val="60900A1F"/>
    <w:rsid w:val="60EC4F60"/>
    <w:rsid w:val="61006140"/>
    <w:rsid w:val="612756E2"/>
    <w:rsid w:val="618B6CD9"/>
    <w:rsid w:val="61C07BAD"/>
    <w:rsid w:val="61E45F89"/>
    <w:rsid w:val="629C2757"/>
    <w:rsid w:val="63607F0F"/>
    <w:rsid w:val="636B0D82"/>
    <w:rsid w:val="63C21104"/>
    <w:rsid w:val="63FF78C7"/>
    <w:rsid w:val="64A26F77"/>
    <w:rsid w:val="64B979E6"/>
    <w:rsid w:val="65E348D5"/>
    <w:rsid w:val="66A156E9"/>
    <w:rsid w:val="673C7EB9"/>
    <w:rsid w:val="67527B7C"/>
    <w:rsid w:val="68A10328"/>
    <w:rsid w:val="696745C3"/>
    <w:rsid w:val="69C32771"/>
    <w:rsid w:val="6A824126"/>
    <w:rsid w:val="6B012A8E"/>
    <w:rsid w:val="6C5315D3"/>
    <w:rsid w:val="6C776438"/>
    <w:rsid w:val="6CD162F8"/>
    <w:rsid w:val="6CDB63F9"/>
    <w:rsid w:val="6D37698C"/>
    <w:rsid w:val="6DA467C5"/>
    <w:rsid w:val="6E49505E"/>
    <w:rsid w:val="6EAB5E19"/>
    <w:rsid w:val="6EBA78EE"/>
    <w:rsid w:val="6EE9595D"/>
    <w:rsid w:val="6FE26FD2"/>
    <w:rsid w:val="70C14248"/>
    <w:rsid w:val="70F71F83"/>
    <w:rsid w:val="714D219E"/>
    <w:rsid w:val="71B211A2"/>
    <w:rsid w:val="71D604AD"/>
    <w:rsid w:val="72451902"/>
    <w:rsid w:val="7262085D"/>
    <w:rsid w:val="72F935FA"/>
    <w:rsid w:val="73012677"/>
    <w:rsid w:val="732B1159"/>
    <w:rsid w:val="733A7F68"/>
    <w:rsid w:val="735D6711"/>
    <w:rsid w:val="750B7D8D"/>
    <w:rsid w:val="76041611"/>
    <w:rsid w:val="76312033"/>
    <w:rsid w:val="7643512D"/>
    <w:rsid w:val="76531D64"/>
    <w:rsid w:val="7697150E"/>
    <w:rsid w:val="781C2146"/>
    <w:rsid w:val="787713CB"/>
    <w:rsid w:val="78E6568D"/>
    <w:rsid w:val="797D0644"/>
    <w:rsid w:val="79D436A4"/>
    <w:rsid w:val="7A0E5C24"/>
    <w:rsid w:val="7A7A26F5"/>
    <w:rsid w:val="7AC914D4"/>
    <w:rsid w:val="7B113CB1"/>
    <w:rsid w:val="7B51701C"/>
    <w:rsid w:val="7BDC2D3A"/>
    <w:rsid w:val="7CB24338"/>
    <w:rsid w:val="7D6A082A"/>
    <w:rsid w:val="7DAF2ADF"/>
    <w:rsid w:val="7E3B2DA2"/>
    <w:rsid w:val="7E7E0024"/>
    <w:rsid w:val="7F1664D9"/>
    <w:rsid w:val="7FA4736B"/>
    <w:rsid w:val="7FD97E36"/>
    <w:rsid w:val="7FDB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3EC90F3"/>
  <w15:docId w15:val="{6303492E-C7A2-46EB-9C68-973C7250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宋体" w:eastAsia="宋体" w:hAnsi="宋体" w:cs="宋体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styleId="a6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2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付YK</dc:creator>
  <cp:lastModifiedBy>Administrator</cp:lastModifiedBy>
  <cp:revision>2</cp:revision>
  <dcterms:created xsi:type="dcterms:W3CDTF">2025-11-13T07:59:00Z</dcterms:created>
  <dcterms:modified xsi:type="dcterms:W3CDTF">2025-11-13T07:59:00Z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2025-07-08T00:00:00Z</vt:filetime>
  </property>
  <property fmtid="{D5CDD505-2E9C-101B-9397-08002B2CF9AE}" pid="3" name="LastSaved">
    <vt:filetime>2025-07-08T00:00:00Z</vt:filetime>
  </property>
  <property fmtid="{D5CDD505-2E9C-101B-9397-08002B2CF9AE}" pid="4" name="Producer">
    <vt:lpwstr>3-Heights™ PDF Merge Split Shell 6.12.1.11 (http://www.pdf-tools.com)</vt:lpwstr>
  </property>
  <property fmtid="{D5CDD505-2E9C-101B-9397-08002B2CF9AE}" pid="5" name="KSOProductBuildVer">
    <vt:lpwstr>2052-10.8.2.6613</vt:lpwstr>
  </property>
</Properties>
</file>